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CCD" w:rsidRPr="0091150E" w:rsidRDefault="00890B95" w:rsidP="008A5CCD">
      <w:pPr>
        <w:widowControl w:val="0"/>
        <w:autoSpaceDE w:val="0"/>
        <w:autoSpaceDN w:val="0"/>
        <w:spacing w:before="62"/>
        <w:ind w:right="614"/>
        <w:jc w:val="right"/>
        <w:rPr>
          <w:rFonts w:ascii="Palatino Linotype" w:eastAsia="Arial MT" w:hAnsi="Arial MT" w:cs="Arial MT"/>
          <w:b/>
          <w:bCs/>
          <w:sz w:val="22"/>
          <w:szCs w:val="22"/>
        </w:rPr>
      </w:pPr>
      <w:bookmarkStart w:id="0" w:name="_GoBack"/>
      <w:bookmarkEnd w:id="0"/>
      <w:r w:rsidRPr="0091150E">
        <w:rPr>
          <w:rFonts w:ascii="Palatino Linotype" w:eastAsia="Arial MT" w:hAnsi="Arial MT" w:cs="Arial MT"/>
          <w:b/>
          <w:bCs/>
          <w:sz w:val="22"/>
          <w:szCs w:val="22"/>
        </w:rPr>
        <w:t>Annexure-B</w:t>
      </w:r>
      <w:r w:rsidRPr="0091150E">
        <w:rPr>
          <w:rFonts w:ascii="Palatino Linotype" w:eastAsia="Arial MT" w:hAnsi="Arial MT" w:cs="Arial MT"/>
          <w:b/>
          <w:bCs/>
          <w:spacing w:val="-2"/>
          <w:sz w:val="22"/>
          <w:szCs w:val="22"/>
        </w:rPr>
        <w:t xml:space="preserve"> </w:t>
      </w:r>
      <w:r w:rsidRPr="0091150E">
        <w:rPr>
          <w:rFonts w:ascii="Palatino Linotype" w:eastAsia="Arial MT" w:hAnsi="Arial MT" w:cs="Arial MT"/>
          <w:b/>
          <w:bCs/>
          <w:sz w:val="22"/>
          <w:szCs w:val="22"/>
        </w:rPr>
        <w:t>(BDS)</w:t>
      </w:r>
    </w:p>
    <w:p w:rsidR="008A5CCD" w:rsidRDefault="008A5CCD" w:rsidP="008A5CCD">
      <w:pPr>
        <w:widowControl w:val="0"/>
        <w:autoSpaceDE w:val="0"/>
        <w:autoSpaceDN w:val="0"/>
        <w:rPr>
          <w:rFonts w:ascii="Arial MT" w:eastAsia="Arial MT" w:hAnsi="Arial MT" w:cs="Arial MT"/>
          <w:sz w:val="22"/>
          <w:szCs w:val="22"/>
        </w:rPr>
      </w:pPr>
    </w:p>
    <w:p w:rsidR="008A5CCD" w:rsidRDefault="00890B95" w:rsidP="008A5CCD">
      <w:pPr>
        <w:widowControl w:val="0"/>
        <w:autoSpaceDE w:val="0"/>
        <w:autoSpaceDN w:val="0"/>
        <w:jc w:val="center"/>
        <w:rPr>
          <w:rFonts w:eastAsia="Arial MT" w:hAnsi="Arial MT" w:cs="Arial MT"/>
          <w:sz w:val="20"/>
          <w:szCs w:val="22"/>
        </w:rPr>
      </w:pPr>
      <w:r w:rsidRPr="007B180B">
        <w:rPr>
          <w:noProof/>
          <w:lang w:val="en-IN" w:eastAsia="en-IN"/>
        </w:rPr>
        <w:drawing>
          <wp:inline distT="0" distB="0" distL="0" distR="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38747" name="Picture 1"/>
                    <pic:cNvPicPr>
                      <a:picLocks noChangeAspect="1" noChangeArrowheads="1"/>
                    </pic:cNvPicPr>
                  </pic:nvPicPr>
                  <pic:blipFill>
                    <a:blip r:embed="rId7" cstate="prin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rsidR="008A5CCD" w:rsidRDefault="008A5CCD" w:rsidP="008A5CCD">
      <w:pPr>
        <w:widowControl w:val="0"/>
        <w:autoSpaceDE w:val="0"/>
        <w:autoSpaceDN w:val="0"/>
        <w:rPr>
          <w:rFonts w:eastAsia="Arial MT" w:hAnsi="Arial MT" w:cs="Arial MT"/>
          <w:sz w:val="20"/>
          <w:szCs w:val="22"/>
        </w:rPr>
      </w:pPr>
    </w:p>
    <w:p w:rsidR="008A5CCD" w:rsidRDefault="00890B95" w:rsidP="008A5CCD">
      <w:pPr>
        <w:widowControl w:val="0"/>
        <w:autoSpaceDE w:val="0"/>
        <w:autoSpaceDN w:val="0"/>
        <w:rPr>
          <w:rFonts w:eastAsia="Arial MT" w:hAnsi="Arial MT" w:cs="Arial MT"/>
          <w:sz w:val="20"/>
          <w:szCs w:val="22"/>
        </w:rPr>
      </w:pPr>
      <w:r>
        <w:rPr>
          <w:noProof/>
          <w:lang w:val="en-IN" w:eastAsia="en-IN"/>
        </w:rPr>
        <w:drawing>
          <wp:anchor distT="0" distB="0" distL="114300" distR="114300" simplePos="0" relativeHeight="251658240" behindDoc="1" locked="0" layoutInCell="1" allowOverlap="1">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66096"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rsidR="008A5CCD" w:rsidRDefault="008A5CCD" w:rsidP="008A5CCD">
      <w:pPr>
        <w:widowControl w:val="0"/>
        <w:autoSpaceDE w:val="0"/>
        <w:autoSpaceDN w:val="0"/>
        <w:rPr>
          <w:rFonts w:eastAsia="Arial MT" w:hAnsi="Arial MT" w:cs="Arial MT"/>
          <w:sz w:val="20"/>
          <w:szCs w:val="22"/>
        </w:rPr>
      </w:pPr>
    </w:p>
    <w:p w:rsidR="008A5CCD" w:rsidRDefault="008A5CCD" w:rsidP="008A5CCD">
      <w:pPr>
        <w:widowControl w:val="0"/>
        <w:autoSpaceDE w:val="0"/>
        <w:autoSpaceDN w:val="0"/>
        <w:rPr>
          <w:rFonts w:eastAsia="Arial MT" w:hAnsi="Arial MT" w:cs="Arial MT"/>
          <w:sz w:val="20"/>
          <w:szCs w:val="22"/>
        </w:rPr>
      </w:pPr>
    </w:p>
    <w:p w:rsidR="008A5CCD" w:rsidRPr="00942283" w:rsidRDefault="00890B95" w:rsidP="008A5CCD">
      <w:pPr>
        <w:autoSpaceDE w:val="0"/>
        <w:autoSpaceDN w:val="0"/>
        <w:adjustRightInd w:val="0"/>
        <w:jc w:val="center"/>
        <w:rPr>
          <w:b/>
          <w:sz w:val="32"/>
          <w:szCs w:val="32"/>
        </w:rPr>
      </w:pPr>
      <w:r w:rsidRPr="00942283">
        <w:rPr>
          <w:b/>
          <w:sz w:val="32"/>
          <w:szCs w:val="32"/>
        </w:rPr>
        <w:t>ODISHA POWER TRANSMISSION CORPORATION LIMITED</w:t>
      </w:r>
    </w:p>
    <w:p w:rsidR="008A5CCD" w:rsidRPr="00942283" w:rsidRDefault="00890B95" w:rsidP="008A5CCD">
      <w:pPr>
        <w:autoSpaceDE w:val="0"/>
        <w:autoSpaceDN w:val="0"/>
        <w:adjustRightInd w:val="0"/>
        <w:jc w:val="center"/>
        <w:rPr>
          <w:sz w:val="32"/>
          <w:szCs w:val="32"/>
        </w:rPr>
      </w:pPr>
      <w:r w:rsidRPr="00942283">
        <w:rPr>
          <w:sz w:val="32"/>
          <w:szCs w:val="32"/>
        </w:rPr>
        <w:t>(A Govt. Of Odisha Undertaking)</w:t>
      </w:r>
    </w:p>
    <w:p w:rsidR="008A5CCD" w:rsidRPr="00942283" w:rsidRDefault="00890B95" w:rsidP="008A5CCD">
      <w:pPr>
        <w:widowControl w:val="0"/>
        <w:autoSpaceDE w:val="0"/>
        <w:autoSpaceDN w:val="0"/>
        <w:spacing w:before="10"/>
        <w:jc w:val="center"/>
        <w:rPr>
          <w:rFonts w:eastAsia="Arial MT" w:hAnsi="Arial MT" w:cs="Arial MT"/>
          <w:sz w:val="27"/>
          <w:szCs w:val="22"/>
        </w:rPr>
      </w:pPr>
      <w:r w:rsidRPr="00942283">
        <w:rPr>
          <w:rFonts w:ascii="Arial MT" w:eastAsia="Arial MT" w:hAnsi="Arial MT" w:cs="Arial MT"/>
          <w:sz w:val="32"/>
          <w:szCs w:val="32"/>
        </w:rPr>
        <w:t xml:space="preserve">Regd. Office, </w:t>
      </w:r>
      <w:r w:rsidR="00510265">
        <w:rPr>
          <w:rFonts w:ascii="Arial MT" w:eastAsia="Arial MT" w:hAnsi="Arial MT" w:cs="Arial MT"/>
          <w:sz w:val="32"/>
          <w:szCs w:val="32"/>
        </w:rPr>
        <w:t>Tech Tower, Janpath, Bhubaneswar -751007</w:t>
      </w:r>
    </w:p>
    <w:p w:rsidR="008A5CCD" w:rsidRPr="00942283" w:rsidRDefault="00890B95" w:rsidP="008A5CCD">
      <w:pPr>
        <w:widowControl w:val="0"/>
        <w:autoSpaceDE w:val="0"/>
        <w:autoSpaceDN w:val="0"/>
        <w:spacing w:line="276" w:lineRule="auto"/>
        <w:jc w:val="center"/>
        <w:rPr>
          <w:rFonts w:ascii="Arial" w:eastAsia="Calibri" w:hAnsi="Arial" w:cs="Arial"/>
          <w:sz w:val="22"/>
          <w:szCs w:val="22"/>
        </w:rPr>
      </w:pPr>
      <w:r w:rsidRPr="00942283">
        <w:rPr>
          <w:rFonts w:ascii="Arial" w:eastAsia="Calibri" w:hAnsi="Arial" w:cs="Arial"/>
          <w:sz w:val="22"/>
          <w:szCs w:val="22"/>
        </w:rPr>
        <w:t xml:space="preserve">Telephone: (0674) 2540051 (EPABX), Website: </w:t>
      </w:r>
      <w:hyperlink r:id="rId9" w:history="1">
        <w:r w:rsidRPr="00942283">
          <w:rPr>
            <w:rFonts w:ascii="Arial" w:eastAsia="Calibri" w:hAnsi="Arial" w:cs="Arial"/>
            <w:sz w:val="22"/>
            <w:szCs w:val="22"/>
            <w:u w:val="single"/>
          </w:rPr>
          <w:t>www.optcl.co.in</w:t>
        </w:r>
      </w:hyperlink>
    </w:p>
    <w:p w:rsidR="008A5CCD" w:rsidRPr="00942283" w:rsidRDefault="00890B95" w:rsidP="008A5CCD">
      <w:pPr>
        <w:widowControl w:val="0"/>
        <w:autoSpaceDE w:val="0"/>
        <w:autoSpaceDN w:val="0"/>
        <w:spacing w:before="10"/>
        <w:ind w:left="2880" w:firstLine="720"/>
        <w:rPr>
          <w:rFonts w:ascii="Palatino Linotype" w:eastAsia="Arial MT" w:hAnsi="Arial MT" w:cs="Arial MT"/>
          <w:sz w:val="25"/>
          <w:szCs w:val="22"/>
        </w:rPr>
      </w:pPr>
      <w:r w:rsidRPr="00942283">
        <w:rPr>
          <w:rFonts w:ascii="Arial" w:eastAsia="Calibri" w:hAnsi="Arial" w:cs="Arial"/>
          <w:sz w:val="20"/>
          <w:szCs w:val="20"/>
        </w:rPr>
        <w:t>CIN: U4102OR2004SGC007553</w:t>
      </w:r>
    </w:p>
    <w:p w:rsidR="008A5CCD" w:rsidRDefault="008A5CCD">
      <w:pPr>
        <w:widowControl w:val="0"/>
        <w:autoSpaceDE w:val="0"/>
        <w:autoSpaceDN w:val="0"/>
        <w:spacing w:before="10"/>
        <w:rPr>
          <w:rFonts w:ascii="Palatino Linotype" w:eastAsia="Arial MT" w:hAnsi="Arial MT" w:cs="Arial MT"/>
          <w:sz w:val="25"/>
          <w:szCs w:val="22"/>
        </w:rPr>
      </w:pPr>
    </w:p>
    <w:p w:rsidR="00942283" w:rsidRDefault="00942283">
      <w:pPr>
        <w:widowControl w:val="0"/>
        <w:autoSpaceDE w:val="0"/>
        <w:autoSpaceDN w:val="0"/>
        <w:spacing w:before="10"/>
        <w:rPr>
          <w:rFonts w:ascii="Palatino Linotype" w:eastAsia="Arial MT" w:hAnsi="Arial MT" w:cs="Arial MT"/>
          <w:sz w:val="25"/>
          <w:szCs w:val="22"/>
        </w:rPr>
      </w:pPr>
    </w:p>
    <w:p w:rsidR="00942283" w:rsidRDefault="00942283">
      <w:pPr>
        <w:widowControl w:val="0"/>
        <w:autoSpaceDE w:val="0"/>
        <w:autoSpaceDN w:val="0"/>
        <w:spacing w:before="10"/>
        <w:rPr>
          <w:rFonts w:ascii="Palatino Linotype" w:eastAsia="Arial MT" w:hAnsi="Arial MT" w:cs="Arial MT"/>
          <w:sz w:val="25"/>
          <w:szCs w:val="22"/>
        </w:rPr>
      </w:pPr>
    </w:p>
    <w:p w:rsidR="00E11E31" w:rsidRDefault="00890B95" w:rsidP="00505FDB">
      <w:pPr>
        <w:widowControl w:val="0"/>
        <w:autoSpaceDE w:val="0"/>
        <w:autoSpaceDN w:val="0"/>
        <w:spacing w:before="93"/>
        <w:ind w:left="4068" w:right="1746" w:hanging="1658"/>
        <w:jc w:val="center"/>
        <w:rPr>
          <w:rFonts w:ascii="Arial" w:eastAsia="Arial MT" w:hAnsi="Arial MT" w:cs="Arial MT"/>
          <w:b/>
          <w:sz w:val="28"/>
          <w:szCs w:val="28"/>
          <w:u w:val="thick"/>
        </w:rPr>
      </w:pPr>
      <w:bookmarkStart w:id="1" w:name="_Hlk134196087"/>
      <w:r w:rsidRPr="00505FDB">
        <w:rPr>
          <w:rFonts w:ascii="Arial" w:eastAsia="Arial MT" w:hAnsi="Arial MT" w:cs="Arial MT"/>
          <w:b/>
          <w:sz w:val="28"/>
          <w:szCs w:val="28"/>
          <w:u w:val="thick"/>
        </w:rPr>
        <w:t xml:space="preserve">Business </w:t>
      </w:r>
      <w:r w:rsidR="009F73EA" w:rsidRPr="00505FDB">
        <w:rPr>
          <w:rFonts w:ascii="Arial" w:eastAsia="Arial MT" w:hAnsi="Arial MT" w:cs="Arial MT"/>
          <w:b/>
          <w:sz w:val="28"/>
          <w:szCs w:val="28"/>
          <w:u w:val="thick"/>
        </w:rPr>
        <w:t xml:space="preserve">Rule of </w:t>
      </w:r>
      <w:r w:rsidR="008A5CCD" w:rsidRPr="00505FDB">
        <w:rPr>
          <w:rFonts w:ascii="Arial" w:eastAsia="Arial MT" w:hAnsi="Arial MT" w:cs="Arial MT"/>
          <w:b/>
          <w:sz w:val="28"/>
          <w:szCs w:val="28"/>
          <w:u w:val="thick"/>
        </w:rPr>
        <w:t>e-Reverse</w:t>
      </w:r>
      <w:r w:rsidR="008A5CCD" w:rsidRPr="00505FDB">
        <w:rPr>
          <w:rFonts w:ascii="Arial" w:eastAsia="Arial MT" w:hAnsi="Arial MT" w:cs="Arial MT"/>
          <w:b/>
          <w:spacing w:val="-3"/>
          <w:sz w:val="28"/>
          <w:szCs w:val="28"/>
          <w:u w:val="thick"/>
        </w:rPr>
        <w:t xml:space="preserve"> </w:t>
      </w:r>
      <w:r w:rsidR="008A5CCD" w:rsidRPr="00505FDB">
        <w:rPr>
          <w:rFonts w:ascii="Arial" w:eastAsia="Arial MT" w:hAnsi="Arial MT" w:cs="Arial MT"/>
          <w:b/>
          <w:sz w:val="28"/>
          <w:szCs w:val="28"/>
          <w:u w:val="thick"/>
        </w:rPr>
        <w:t>Auction</w:t>
      </w:r>
      <w:r w:rsidR="008A5CCD" w:rsidRPr="00505FDB">
        <w:rPr>
          <w:rFonts w:ascii="Arial" w:eastAsia="Arial MT" w:hAnsi="Arial MT" w:cs="Arial MT"/>
          <w:b/>
          <w:spacing w:val="-5"/>
          <w:sz w:val="28"/>
          <w:szCs w:val="28"/>
          <w:u w:val="thick"/>
        </w:rPr>
        <w:t xml:space="preserve"> </w:t>
      </w:r>
      <w:r w:rsidR="008A5CCD" w:rsidRPr="00505FDB">
        <w:rPr>
          <w:rFonts w:ascii="Arial" w:eastAsia="Arial MT" w:hAnsi="Arial MT" w:cs="Arial MT"/>
          <w:b/>
          <w:sz w:val="28"/>
          <w:szCs w:val="28"/>
          <w:u w:val="thick"/>
        </w:rPr>
        <w:t>(e-RA)</w:t>
      </w:r>
    </w:p>
    <w:p w:rsidR="00942283" w:rsidRPr="00505FDB" w:rsidRDefault="00942283" w:rsidP="00505FDB">
      <w:pPr>
        <w:widowControl w:val="0"/>
        <w:autoSpaceDE w:val="0"/>
        <w:autoSpaceDN w:val="0"/>
        <w:spacing w:before="93"/>
        <w:ind w:left="4068" w:right="1746" w:hanging="1658"/>
        <w:jc w:val="center"/>
        <w:rPr>
          <w:rFonts w:ascii="Arial" w:eastAsia="Arial MT" w:hAnsi="Arial MT" w:cs="Arial MT"/>
          <w:b/>
          <w:sz w:val="28"/>
          <w:szCs w:val="28"/>
        </w:rPr>
      </w:pPr>
    </w:p>
    <w:bookmarkEnd w:id="1"/>
    <w:p w:rsidR="00E11E31" w:rsidRDefault="00E11E31">
      <w:pPr>
        <w:widowControl w:val="0"/>
        <w:autoSpaceDE w:val="0"/>
        <w:autoSpaceDN w:val="0"/>
        <w:spacing w:before="9"/>
        <w:rPr>
          <w:rFonts w:ascii="Arial" w:eastAsia="Arial MT" w:hAnsi="Arial MT" w:cs="Arial MT"/>
          <w:b/>
          <w:sz w:val="20"/>
          <w:szCs w:val="22"/>
        </w:rPr>
      </w:pPr>
    </w:p>
    <w:p w:rsidR="00E11E31" w:rsidRPr="00505FDB" w:rsidRDefault="00890B95" w:rsidP="0045675A">
      <w:pPr>
        <w:widowControl w:val="0"/>
        <w:numPr>
          <w:ilvl w:val="0"/>
          <w:numId w:val="1"/>
        </w:numPr>
        <w:tabs>
          <w:tab w:val="left" w:pos="821"/>
        </w:tabs>
        <w:autoSpaceDE w:val="0"/>
        <w:autoSpaceDN w:val="0"/>
        <w:spacing w:before="2" w:line="276" w:lineRule="auto"/>
        <w:ind w:right="99"/>
        <w:jc w:val="both"/>
        <w:rPr>
          <w:rFonts w:ascii="Arial MT" w:eastAsia="Arial MT" w:hAnsi="Arial MT" w:cs="Arial MT"/>
          <w:strike/>
          <w:sz w:val="25"/>
          <w:szCs w:val="22"/>
        </w:rPr>
      </w:pPr>
      <w:r w:rsidRPr="0045675A">
        <w:rPr>
          <w:rFonts w:ascii="Arial MT" w:eastAsia="Arial MT" w:hAnsi="Arial MT" w:cs="Arial MT"/>
          <w:sz w:val="22"/>
          <w:szCs w:val="22"/>
        </w:rPr>
        <w:t xml:space="preserve">Based on “Evaluated Bid Price” determined pursuant to </w:t>
      </w:r>
      <w:r w:rsidRPr="0091150E">
        <w:rPr>
          <w:rFonts w:ascii="Arial MT" w:eastAsia="Arial MT" w:hAnsi="Arial MT" w:cs="Arial MT"/>
          <w:b/>
          <w:bCs/>
          <w:sz w:val="22"/>
          <w:szCs w:val="22"/>
        </w:rPr>
        <w:t>ITB Sub Clause</w:t>
      </w:r>
      <w:r w:rsidRPr="0091150E">
        <w:rPr>
          <w:rFonts w:ascii="Arial MT" w:eastAsia="Arial MT" w:hAnsi="Arial MT" w:cs="Arial MT"/>
          <w:b/>
          <w:bCs/>
          <w:spacing w:val="61"/>
          <w:sz w:val="22"/>
          <w:szCs w:val="22"/>
        </w:rPr>
        <w:t xml:space="preserve"> </w:t>
      </w:r>
      <w:r w:rsidRPr="0091150E">
        <w:rPr>
          <w:rFonts w:ascii="Arial MT" w:eastAsia="Arial MT" w:hAnsi="Arial MT" w:cs="Arial MT"/>
          <w:b/>
          <w:bCs/>
          <w:sz w:val="22"/>
          <w:szCs w:val="22"/>
        </w:rPr>
        <w:t>27.6</w:t>
      </w:r>
      <w:r w:rsidRPr="0045675A">
        <w:rPr>
          <w:rFonts w:ascii="Arial MT" w:eastAsia="Arial MT" w:hAnsi="Arial MT" w:cs="Arial MT"/>
          <w:sz w:val="22"/>
          <w:szCs w:val="22"/>
        </w:rPr>
        <w:t>, the Bids shall</w:t>
      </w:r>
      <w:r w:rsidRPr="0045675A">
        <w:rPr>
          <w:rFonts w:ascii="Arial MT" w:eastAsia="Arial MT" w:hAnsi="Arial MT" w:cs="Arial MT"/>
          <w:spacing w:val="1"/>
          <w:sz w:val="22"/>
          <w:szCs w:val="22"/>
        </w:rPr>
        <w:t xml:space="preserve"> </w:t>
      </w:r>
      <w:r w:rsidRPr="0045675A">
        <w:rPr>
          <w:rFonts w:ascii="Arial MT" w:eastAsia="Arial MT" w:hAnsi="Arial MT" w:cs="Arial MT"/>
          <w:sz w:val="22"/>
          <w:szCs w:val="22"/>
        </w:rPr>
        <w:t>be ranked</w:t>
      </w:r>
      <w:r w:rsidRPr="0045675A">
        <w:rPr>
          <w:rFonts w:ascii="Arial MT" w:eastAsia="Arial MT" w:hAnsi="Arial MT" w:cs="Arial MT"/>
          <w:spacing w:val="-2"/>
          <w:sz w:val="22"/>
          <w:szCs w:val="22"/>
        </w:rPr>
        <w:t xml:space="preserve"> </w:t>
      </w:r>
      <w:r w:rsidRPr="0045675A">
        <w:rPr>
          <w:rFonts w:ascii="Arial MT" w:eastAsia="Arial MT" w:hAnsi="Arial MT" w:cs="Arial MT"/>
          <w:sz w:val="22"/>
          <w:szCs w:val="22"/>
        </w:rPr>
        <w:t>in ascending</w:t>
      </w:r>
      <w:r w:rsidRPr="0045675A">
        <w:rPr>
          <w:rFonts w:ascii="Arial MT" w:eastAsia="Arial MT" w:hAnsi="Arial MT" w:cs="Arial MT"/>
          <w:spacing w:val="-2"/>
          <w:sz w:val="22"/>
          <w:szCs w:val="22"/>
        </w:rPr>
        <w:t xml:space="preserve"> </w:t>
      </w:r>
      <w:r w:rsidRPr="0045675A">
        <w:rPr>
          <w:rFonts w:ascii="Arial MT" w:eastAsia="Arial MT" w:hAnsi="Arial MT" w:cs="Arial MT"/>
          <w:sz w:val="22"/>
          <w:szCs w:val="22"/>
        </w:rPr>
        <w:t>order</w:t>
      </w:r>
      <w:r w:rsidRPr="0045675A">
        <w:rPr>
          <w:rFonts w:ascii="Arial MT" w:eastAsia="Arial MT" w:hAnsi="Arial MT" w:cs="Arial MT"/>
          <w:spacing w:val="-1"/>
          <w:sz w:val="22"/>
          <w:szCs w:val="22"/>
        </w:rPr>
        <w:t xml:space="preserve"> </w:t>
      </w:r>
      <w:r w:rsidRPr="0045675A">
        <w:rPr>
          <w:rFonts w:ascii="Arial MT" w:eastAsia="Arial MT" w:hAnsi="Arial MT" w:cs="Arial MT"/>
          <w:sz w:val="22"/>
          <w:szCs w:val="22"/>
        </w:rPr>
        <w:t xml:space="preserve">as </w:t>
      </w:r>
      <w:r w:rsidR="0045675A" w:rsidRPr="00505FDB">
        <w:rPr>
          <w:rFonts w:eastAsia="SimSun"/>
          <w:sz w:val="22"/>
          <w:szCs w:val="22"/>
          <w:lang w:eastAsia="zh-CN" w:bidi="ar"/>
        </w:rPr>
        <w:t>L1, L</w:t>
      </w:r>
      <w:r w:rsidR="0091150E" w:rsidRPr="00505FDB">
        <w:rPr>
          <w:rFonts w:eastAsia="SimSun"/>
          <w:sz w:val="22"/>
          <w:szCs w:val="22"/>
          <w:lang w:eastAsia="zh-CN" w:bidi="ar"/>
        </w:rPr>
        <w:t>2, L</w:t>
      </w:r>
      <w:r w:rsidR="0045675A" w:rsidRPr="00505FDB">
        <w:rPr>
          <w:rFonts w:eastAsia="SimSun"/>
          <w:sz w:val="22"/>
          <w:szCs w:val="22"/>
          <w:lang w:eastAsia="zh-CN" w:bidi="ar"/>
        </w:rPr>
        <w:t xml:space="preserve">3-----------Ln, </w:t>
      </w:r>
    </w:p>
    <w:p w:rsidR="00505FDB" w:rsidRPr="0045675A" w:rsidRDefault="00505FDB" w:rsidP="00505FDB">
      <w:pPr>
        <w:widowControl w:val="0"/>
        <w:tabs>
          <w:tab w:val="left" w:pos="821"/>
        </w:tabs>
        <w:autoSpaceDE w:val="0"/>
        <w:autoSpaceDN w:val="0"/>
        <w:spacing w:before="2" w:line="276" w:lineRule="auto"/>
        <w:ind w:left="820" w:right="99"/>
        <w:jc w:val="right"/>
        <w:rPr>
          <w:rFonts w:ascii="Arial MT" w:eastAsia="Arial MT" w:hAnsi="Arial MT" w:cs="Arial MT"/>
          <w:strike/>
          <w:sz w:val="25"/>
          <w:szCs w:val="22"/>
        </w:rPr>
      </w:pPr>
    </w:p>
    <w:p w:rsidR="00E11E31" w:rsidRPr="0045675A" w:rsidRDefault="00890B95">
      <w:pPr>
        <w:widowControl w:val="0"/>
        <w:numPr>
          <w:ilvl w:val="0"/>
          <w:numId w:val="1"/>
        </w:numPr>
        <w:tabs>
          <w:tab w:val="left" w:pos="820"/>
          <w:tab w:val="left" w:pos="821"/>
        </w:tabs>
        <w:autoSpaceDE w:val="0"/>
        <w:autoSpaceDN w:val="0"/>
        <w:rPr>
          <w:rFonts w:ascii="Arial MT" w:eastAsia="Arial MT" w:hAnsi="Arial MT" w:cs="Arial MT"/>
          <w:sz w:val="22"/>
          <w:szCs w:val="22"/>
        </w:rPr>
      </w:pPr>
      <w:r w:rsidRPr="0045675A">
        <w:rPr>
          <w:rFonts w:ascii="Arial MT" w:eastAsia="Arial MT" w:hAnsi="Arial MT" w:cs="Arial MT"/>
          <w:sz w:val="22"/>
          <w:szCs w:val="22"/>
        </w:rPr>
        <w:t>The</w:t>
      </w:r>
      <w:r w:rsidRPr="0045675A">
        <w:rPr>
          <w:rFonts w:ascii="Arial MT" w:eastAsia="Arial MT" w:hAnsi="Arial MT" w:cs="Arial MT"/>
          <w:spacing w:val="-3"/>
          <w:sz w:val="22"/>
          <w:szCs w:val="22"/>
        </w:rPr>
        <w:t xml:space="preserve"> </w:t>
      </w:r>
      <w:r w:rsidRPr="0045675A">
        <w:rPr>
          <w:rFonts w:ascii="Arial MT" w:eastAsia="Arial MT" w:hAnsi="Arial MT" w:cs="Arial MT"/>
          <w:sz w:val="22"/>
          <w:szCs w:val="22"/>
        </w:rPr>
        <w:t>Indicative</w:t>
      </w:r>
      <w:r w:rsidRPr="0045675A">
        <w:rPr>
          <w:rFonts w:ascii="Arial MT" w:eastAsia="Arial MT" w:hAnsi="Arial MT" w:cs="Arial MT"/>
          <w:spacing w:val="-1"/>
          <w:sz w:val="22"/>
          <w:szCs w:val="22"/>
        </w:rPr>
        <w:t xml:space="preserve"> </w:t>
      </w:r>
      <w:r w:rsidRPr="0045675A">
        <w:rPr>
          <w:rFonts w:ascii="Arial MT" w:eastAsia="Arial MT" w:hAnsi="Arial MT" w:cs="Arial MT"/>
          <w:sz w:val="22"/>
          <w:szCs w:val="22"/>
        </w:rPr>
        <w:t>Estimated</w:t>
      </w:r>
      <w:r w:rsidRPr="0045675A">
        <w:rPr>
          <w:rFonts w:ascii="Arial MT" w:eastAsia="Arial MT" w:hAnsi="Arial MT" w:cs="Arial MT"/>
          <w:spacing w:val="-2"/>
          <w:sz w:val="22"/>
          <w:szCs w:val="22"/>
        </w:rPr>
        <w:t xml:space="preserve"> </w:t>
      </w:r>
      <w:r w:rsidRPr="0045675A">
        <w:rPr>
          <w:rFonts w:ascii="Arial MT" w:eastAsia="Arial MT" w:hAnsi="Arial MT" w:cs="Arial MT"/>
          <w:sz w:val="22"/>
          <w:szCs w:val="22"/>
        </w:rPr>
        <w:t>Cost</w:t>
      </w:r>
      <w:r w:rsidRPr="0045675A">
        <w:rPr>
          <w:rFonts w:ascii="Arial MT" w:eastAsia="Arial MT" w:hAnsi="Arial MT" w:cs="Arial MT"/>
          <w:spacing w:val="-4"/>
          <w:sz w:val="22"/>
          <w:szCs w:val="22"/>
        </w:rPr>
        <w:t xml:space="preserve"> </w:t>
      </w:r>
      <w:r w:rsidRPr="0045675A">
        <w:rPr>
          <w:rFonts w:ascii="Arial MT" w:eastAsia="Arial MT" w:hAnsi="Arial MT" w:cs="Arial MT"/>
          <w:sz w:val="22"/>
          <w:szCs w:val="22"/>
        </w:rPr>
        <w:t>for</w:t>
      </w:r>
      <w:r w:rsidRPr="0045675A">
        <w:rPr>
          <w:rFonts w:ascii="Arial MT" w:eastAsia="Arial MT" w:hAnsi="Arial MT" w:cs="Arial MT"/>
          <w:spacing w:val="1"/>
          <w:sz w:val="22"/>
          <w:szCs w:val="22"/>
        </w:rPr>
        <w:t xml:space="preserve"> </w:t>
      </w:r>
      <w:r w:rsidRPr="0045675A">
        <w:rPr>
          <w:rFonts w:ascii="Arial MT" w:eastAsia="Arial MT" w:hAnsi="Arial MT" w:cs="Arial MT"/>
          <w:sz w:val="22"/>
          <w:szCs w:val="22"/>
        </w:rPr>
        <w:t>e-RA</w:t>
      </w:r>
      <w:r w:rsidRPr="0045675A">
        <w:rPr>
          <w:rFonts w:ascii="Arial MT" w:eastAsia="Arial MT" w:hAnsi="Arial MT" w:cs="Arial MT"/>
          <w:spacing w:val="-3"/>
          <w:sz w:val="22"/>
          <w:szCs w:val="22"/>
        </w:rPr>
        <w:t xml:space="preserve"> </w:t>
      </w:r>
      <w:r w:rsidRPr="0045675A">
        <w:rPr>
          <w:rFonts w:ascii="Arial MT" w:eastAsia="Arial MT" w:hAnsi="Arial MT" w:cs="Arial MT"/>
          <w:sz w:val="22"/>
          <w:szCs w:val="22"/>
        </w:rPr>
        <w:t>for</w:t>
      </w:r>
      <w:r w:rsidRPr="0045675A">
        <w:rPr>
          <w:rFonts w:ascii="Arial MT" w:eastAsia="Arial MT" w:hAnsi="Arial MT" w:cs="Arial MT"/>
          <w:spacing w:val="-1"/>
          <w:sz w:val="22"/>
          <w:szCs w:val="22"/>
        </w:rPr>
        <w:t xml:space="preserve"> </w:t>
      </w:r>
      <w:r w:rsidRPr="0045675A">
        <w:rPr>
          <w:rFonts w:ascii="Arial MT" w:eastAsia="Arial MT" w:hAnsi="Arial MT" w:cs="Arial MT"/>
          <w:sz w:val="22"/>
          <w:szCs w:val="22"/>
        </w:rPr>
        <w:t>the package(s)</w:t>
      </w:r>
      <w:r w:rsidRPr="0045675A">
        <w:rPr>
          <w:rFonts w:ascii="Arial MT" w:eastAsia="Arial MT" w:hAnsi="Arial MT" w:cs="Arial MT"/>
          <w:spacing w:val="-1"/>
          <w:sz w:val="22"/>
          <w:szCs w:val="22"/>
        </w:rPr>
        <w:t xml:space="preserve"> </w:t>
      </w:r>
      <w:r w:rsidRPr="0045675A">
        <w:rPr>
          <w:rFonts w:ascii="Arial MT" w:eastAsia="Arial MT" w:hAnsi="Arial MT" w:cs="Arial MT"/>
          <w:sz w:val="22"/>
          <w:szCs w:val="22"/>
        </w:rPr>
        <w:t>is as indicated</w:t>
      </w:r>
      <w:r w:rsidRPr="0045675A">
        <w:rPr>
          <w:rFonts w:ascii="Arial MT" w:eastAsia="Arial MT" w:hAnsi="Arial MT" w:cs="Arial MT"/>
          <w:spacing w:val="-4"/>
          <w:sz w:val="22"/>
          <w:szCs w:val="22"/>
        </w:rPr>
        <w:t xml:space="preserve"> </w:t>
      </w:r>
      <w:r w:rsidRPr="0045675A">
        <w:rPr>
          <w:rFonts w:ascii="Arial MT" w:eastAsia="Arial MT" w:hAnsi="Arial MT" w:cs="Arial MT"/>
          <w:sz w:val="22"/>
          <w:szCs w:val="22"/>
        </w:rPr>
        <w:t>at</w:t>
      </w:r>
      <w:r w:rsidRPr="0045675A">
        <w:rPr>
          <w:rFonts w:ascii="Arial MT" w:eastAsia="Arial MT" w:hAnsi="Arial MT" w:cs="Arial MT"/>
          <w:spacing w:val="-2"/>
          <w:sz w:val="22"/>
          <w:szCs w:val="22"/>
        </w:rPr>
        <w:t xml:space="preserve"> </w:t>
      </w:r>
      <w:r w:rsidRPr="0091150E">
        <w:rPr>
          <w:rFonts w:ascii="Arial MT" w:eastAsia="Arial MT" w:hAnsi="Arial MT" w:cs="Arial MT"/>
          <w:b/>
          <w:bCs/>
          <w:sz w:val="22"/>
          <w:szCs w:val="22"/>
        </w:rPr>
        <w:t>ITB 29.1</w:t>
      </w:r>
      <w:r w:rsidRPr="0045675A">
        <w:rPr>
          <w:rFonts w:ascii="Arial MT" w:eastAsia="Arial MT" w:hAnsi="Arial MT" w:cs="Arial MT"/>
          <w:spacing w:val="-1"/>
          <w:sz w:val="22"/>
          <w:szCs w:val="22"/>
        </w:rPr>
        <w:t xml:space="preserve"> </w:t>
      </w:r>
      <w:r w:rsidRPr="0045675A">
        <w:rPr>
          <w:rFonts w:ascii="Arial MT" w:eastAsia="Arial MT" w:hAnsi="Arial MT" w:cs="Arial MT"/>
          <w:sz w:val="22"/>
          <w:szCs w:val="22"/>
        </w:rPr>
        <w:t>in BDS.</w:t>
      </w:r>
    </w:p>
    <w:p w:rsidR="00E11E31" w:rsidRPr="003A6800" w:rsidRDefault="00E11E31">
      <w:pPr>
        <w:widowControl w:val="0"/>
        <w:autoSpaceDE w:val="0"/>
        <w:autoSpaceDN w:val="0"/>
        <w:spacing w:before="8"/>
        <w:rPr>
          <w:rFonts w:ascii="Arial MT" w:eastAsia="Arial MT" w:hAnsi="Arial MT" w:cs="Arial MT"/>
          <w:strike/>
          <w:sz w:val="28"/>
          <w:szCs w:val="22"/>
        </w:rPr>
      </w:pPr>
    </w:p>
    <w:p w:rsidR="00FC19C9" w:rsidRPr="008222D2" w:rsidRDefault="00890B95" w:rsidP="00DC6582">
      <w:pPr>
        <w:widowControl w:val="0"/>
        <w:numPr>
          <w:ilvl w:val="0"/>
          <w:numId w:val="1"/>
        </w:numPr>
        <w:tabs>
          <w:tab w:val="left" w:pos="821"/>
        </w:tabs>
        <w:autoSpaceDE w:val="0"/>
        <w:autoSpaceDN w:val="0"/>
        <w:spacing w:line="276" w:lineRule="auto"/>
        <w:ind w:right="102"/>
        <w:jc w:val="both"/>
        <w:rPr>
          <w:rFonts w:ascii="Arial MT" w:eastAsia="Arial MT" w:hAnsi="Arial MT" w:cs="Arial MT"/>
          <w:sz w:val="22"/>
          <w:szCs w:val="22"/>
        </w:rPr>
      </w:pPr>
      <w:r w:rsidRPr="006957EC">
        <w:rPr>
          <w:rFonts w:ascii="Arial MT" w:eastAsia="Arial MT" w:hAnsi="Arial MT" w:cs="Arial MT"/>
          <w:sz w:val="22"/>
          <w:szCs w:val="22"/>
        </w:rPr>
        <w:t xml:space="preserve">The e-RA </w:t>
      </w:r>
      <w:r w:rsidRPr="006957EC">
        <w:rPr>
          <w:rFonts w:ascii="Arial MT" w:eastAsia="Arial MT" w:hAnsi="Arial MT" w:cs="Arial MT"/>
          <w:sz w:val="22"/>
          <w:szCs w:val="22"/>
        </w:rPr>
        <w:t>shall be conducted</w:t>
      </w:r>
      <w:r w:rsidR="00942283">
        <w:rPr>
          <w:rFonts w:ascii="Arial MT" w:eastAsia="Arial MT" w:hAnsi="Arial MT" w:cs="Arial MT"/>
          <w:sz w:val="22"/>
          <w:szCs w:val="22"/>
        </w:rPr>
        <w:t>,</w:t>
      </w:r>
      <w:r w:rsidRPr="006957EC">
        <w:rPr>
          <w:rFonts w:ascii="Arial MT" w:eastAsia="Arial MT" w:hAnsi="Arial MT" w:cs="Arial MT"/>
          <w:sz w:val="22"/>
          <w:szCs w:val="22"/>
        </w:rPr>
        <w:t xml:space="preserve"> if the variation of lowest evaluated bidder’s price (</w:t>
      </w:r>
      <w:r w:rsidRPr="008222D2">
        <w:rPr>
          <w:rFonts w:ascii="Arial MT" w:eastAsia="Arial MT" w:hAnsi="Arial MT" w:cs="Arial MT"/>
          <w:sz w:val="22"/>
          <w:szCs w:val="22"/>
        </w:rPr>
        <w:t>L1</w:t>
      </w:r>
      <w:r w:rsidRPr="006957EC">
        <w:rPr>
          <w:rFonts w:ascii="Arial MT" w:eastAsia="Arial MT" w:hAnsi="Arial MT" w:cs="Arial MT"/>
          <w:sz w:val="22"/>
          <w:szCs w:val="22"/>
        </w:rPr>
        <w:t xml:space="preserve">) is more than </w:t>
      </w:r>
      <w:r w:rsidR="0064473C">
        <w:rPr>
          <w:rFonts w:ascii="Arial MT" w:eastAsia="Arial MT" w:hAnsi="Arial MT" w:cs="Arial MT"/>
          <w:sz w:val="22"/>
          <w:szCs w:val="22"/>
        </w:rPr>
        <w:t xml:space="preserve">+5% </w:t>
      </w:r>
      <w:r w:rsidR="006E367C">
        <w:rPr>
          <w:rFonts w:ascii="Arial MT" w:eastAsia="Arial MT" w:hAnsi="Arial MT" w:cs="Arial MT"/>
          <w:sz w:val="22"/>
          <w:szCs w:val="22"/>
        </w:rPr>
        <w:t xml:space="preserve">(+five percent) </w:t>
      </w:r>
      <w:r w:rsidRPr="006957EC">
        <w:rPr>
          <w:rFonts w:ascii="Arial MT" w:eastAsia="Arial MT" w:hAnsi="Arial MT" w:cs="Arial MT"/>
          <w:sz w:val="22"/>
          <w:szCs w:val="22"/>
        </w:rPr>
        <w:t>of the</w:t>
      </w:r>
      <w:r w:rsidRPr="008222D2">
        <w:rPr>
          <w:rFonts w:ascii="Arial MT" w:eastAsia="Arial MT" w:hAnsi="Arial MT" w:cs="Arial MT"/>
          <w:sz w:val="22"/>
          <w:szCs w:val="22"/>
        </w:rPr>
        <w:t xml:space="preserve"> </w:t>
      </w:r>
      <w:r w:rsidRPr="006957EC">
        <w:rPr>
          <w:rFonts w:ascii="Arial MT" w:eastAsia="Arial MT" w:hAnsi="Arial MT" w:cs="Arial MT"/>
          <w:sz w:val="22"/>
          <w:szCs w:val="22"/>
        </w:rPr>
        <w:t>Indicative Estimated Cost</w:t>
      </w:r>
      <w:r w:rsidRPr="0064473C">
        <w:rPr>
          <w:rFonts w:ascii="Arial MT" w:eastAsia="Arial MT" w:hAnsi="Arial MT" w:cs="Arial MT"/>
          <w:sz w:val="22"/>
          <w:szCs w:val="22"/>
        </w:rPr>
        <w:t>.</w:t>
      </w:r>
    </w:p>
    <w:p w:rsidR="00FC19C9" w:rsidRDefault="00FC19C9" w:rsidP="00FC19C9">
      <w:pPr>
        <w:widowControl w:val="0"/>
        <w:autoSpaceDE w:val="0"/>
        <w:autoSpaceDN w:val="0"/>
        <w:ind w:left="820" w:hanging="721"/>
        <w:jc w:val="both"/>
        <w:rPr>
          <w:rFonts w:ascii="Arial MT" w:eastAsia="Arial MT" w:hAnsi="Arial MT" w:cs="Arial MT"/>
          <w:sz w:val="22"/>
          <w:szCs w:val="22"/>
        </w:rPr>
      </w:pPr>
    </w:p>
    <w:p w:rsidR="00E11E31" w:rsidRPr="0045675A" w:rsidRDefault="00890B95">
      <w:pPr>
        <w:widowControl w:val="0"/>
        <w:numPr>
          <w:ilvl w:val="0"/>
          <w:numId w:val="1"/>
        </w:numPr>
        <w:tabs>
          <w:tab w:val="left" w:pos="821"/>
        </w:tabs>
        <w:autoSpaceDE w:val="0"/>
        <w:autoSpaceDN w:val="0"/>
        <w:spacing w:line="276" w:lineRule="auto"/>
        <w:ind w:right="101" w:hanging="658"/>
        <w:jc w:val="both"/>
        <w:rPr>
          <w:rFonts w:ascii="Arial MT" w:eastAsia="Arial MT" w:hAnsi="Arial MT" w:cs="Arial MT"/>
          <w:sz w:val="22"/>
          <w:szCs w:val="22"/>
        </w:rPr>
      </w:pPr>
      <w:r w:rsidRPr="0045675A">
        <w:rPr>
          <w:rFonts w:ascii="Arial MT" w:eastAsia="Arial MT" w:hAnsi="Arial MT" w:cs="Arial MT"/>
          <w:sz w:val="22"/>
          <w:szCs w:val="22"/>
        </w:rPr>
        <w:t>The</w:t>
      </w:r>
      <w:r w:rsidRPr="008222D2">
        <w:rPr>
          <w:rFonts w:ascii="Arial MT" w:eastAsia="Arial MT" w:hAnsi="Arial MT" w:cs="Arial MT"/>
          <w:sz w:val="22"/>
          <w:szCs w:val="22"/>
        </w:rPr>
        <w:t xml:space="preserve"> </w:t>
      </w:r>
      <w:r w:rsidRPr="0045675A">
        <w:rPr>
          <w:rFonts w:ascii="Arial MT" w:eastAsia="Arial MT" w:hAnsi="Arial MT" w:cs="Arial MT"/>
          <w:sz w:val="22"/>
          <w:szCs w:val="22"/>
        </w:rPr>
        <w:t>Applicable</w:t>
      </w:r>
      <w:r w:rsidRPr="008222D2">
        <w:rPr>
          <w:rFonts w:ascii="Arial MT" w:eastAsia="Arial MT" w:hAnsi="Arial MT" w:cs="Arial MT"/>
          <w:sz w:val="22"/>
          <w:szCs w:val="22"/>
        </w:rPr>
        <w:t xml:space="preserve"> </w:t>
      </w:r>
      <w:r w:rsidRPr="0045675A">
        <w:rPr>
          <w:rFonts w:ascii="Arial MT" w:eastAsia="Arial MT" w:hAnsi="Arial MT" w:cs="Arial MT"/>
          <w:sz w:val="22"/>
          <w:szCs w:val="22"/>
        </w:rPr>
        <w:t>Ceiling</w:t>
      </w:r>
      <w:r w:rsidRPr="008222D2">
        <w:rPr>
          <w:rFonts w:ascii="Arial MT" w:eastAsia="Arial MT" w:hAnsi="Arial MT" w:cs="Arial MT"/>
          <w:sz w:val="22"/>
          <w:szCs w:val="22"/>
        </w:rPr>
        <w:t xml:space="preserve"> </w:t>
      </w:r>
      <w:r w:rsidRPr="0045675A">
        <w:rPr>
          <w:rFonts w:ascii="Arial MT" w:eastAsia="Arial MT" w:hAnsi="Arial MT" w:cs="Arial MT"/>
          <w:sz w:val="22"/>
          <w:szCs w:val="22"/>
        </w:rPr>
        <w:t>Price</w:t>
      </w:r>
      <w:r w:rsidRPr="008222D2">
        <w:rPr>
          <w:rFonts w:ascii="Arial MT" w:eastAsia="Arial MT" w:hAnsi="Arial MT" w:cs="Arial MT"/>
          <w:sz w:val="22"/>
          <w:szCs w:val="22"/>
        </w:rPr>
        <w:t xml:space="preserve"> </w:t>
      </w:r>
      <w:r w:rsidRPr="0045675A">
        <w:rPr>
          <w:rFonts w:ascii="Arial MT" w:eastAsia="Arial MT" w:hAnsi="Arial MT" w:cs="Arial MT"/>
          <w:sz w:val="22"/>
          <w:szCs w:val="22"/>
        </w:rPr>
        <w:t>for</w:t>
      </w:r>
      <w:r w:rsidRPr="008222D2">
        <w:rPr>
          <w:rFonts w:ascii="Arial MT" w:eastAsia="Arial MT" w:hAnsi="Arial MT" w:cs="Arial MT"/>
          <w:sz w:val="22"/>
          <w:szCs w:val="22"/>
        </w:rPr>
        <w:t xml:space="preserve"> </w:t>
      </w:r>
      <w:r w:rsidRPr="0045675A">
        <w:rPr>
          <w:rFonts w:ascii="Arial MT" w:eastAsia="Arial MT" w:hAnsi="Arial MT" w:cs="Arial MT"/>
          <w:sz w:val="22"/>
          <w:szCs w:val="22"/>
        </w:rPr>
        <w:t>e-RA</w:t>
      </w:r>
      <w:r w:rsidRPr="008222D2">
        <w:rPr>
          <w:rFonts w:ascii="Arial MT" w:eastAsia="Arial MT" w:hAnsi="Arial MT" w:cs="Arial MT"/>
          <w:sz w:val="22"/>
          <w:szCs w:val="22"/>
        </w:rPr>
        <w:t xml:space="preserve"> </w:t>
      </w:r>
      <w:r w:rsidRPr="0045675A">
        <w:rPr>
          <w:rFonts w:ascii="Arial MT" w:eastAsia="Arial MT" w:hAnsi="Arial MT" w:cs="Arial MT"/>
          <w:sz w:val="22"/>
          <w:szCs w:val="22"/>
        </w:rPr>
        <w:t>for</w:t>
      </w:r>
      <w:r w:rsidRPr="008222D2">
        <w:rPr>
          <w:rFonts w:ascii="Arial MT" w:eastAsia="Arial MT" w:hAnsi="Arial MT" w:cs="Arial MT"/>
          <w:sz w:val="22"/>
          <w:szCs w:val="22"/>
        </w:rPr>
        <w:t xml:space="preserve"> </w:t>
      </w:r>
      <w:r w:rsidRPr="0045675A">
        <w:rPr>
          <w:rFonts w:ascii="Arial MT" w:eastAsia="Arial MT" w:hAnsi="Arial MT" w:cs="Arial MT"/>
          <w:sz w:val="22"/>
          <w:szCs w:val="22"/>
        </w:rPr>
        <w:t>bidders</w:t>
      </w:r>
      <w:r w:rsidRPr="008222D2">
        <w:rPr>
          <w:rFonts w:ascii="Arial MT" w:eastAsia="Arial MT" w:hAnsi="Arial MT" w:cs="Arial MT"/>
          <w:sz w:val="22"/>
          <w:szCs w:val="22"/>
        </w:rPr>
        <w:t xml:space="preserve"> </w:t>
      </w:r>
      <w:r w:rsidRPr="0045675A">
        <w:rPr>
          <w:rFonts w:ascii="Arial MT" w:eastAsia="Arial MT" w:hAnsi="Arial MT" w:cs="Arial MT"/>
          <w:sz w:val="22"/>
          <w:szCs w:val="22"/>
        </w:rPr>
        <w:t>shall</w:t>
      </w:r>
      <w:r w:rsidRPr="008222D2">
        <w:rPr>
          <w:rFonts w:ascii="Arial MT" w:eastAsia="Arial MT" w:hAnsi="Arial MT" w:cs="Arial MT"/>
          <w:sz w:val="22"/>
          <w:szCs w:val="22"/>
        </w:rPr>
        <w:t xml:space="preserve"> </w:t>
      </w:r>
      <w:r w:rsidRPr="0045675A">
        <w:rPr>
          <w:rFonts w:ascii="Arial MT" w:eastAsia="Arial MT" w:hAnsi="Arial MT" w:cs="Arial MT"/>
          <w:sz w:val="22"/>
          <w:szCs w:val="22"/>
        </w:rPr>
        <w:t>be</w:t>
      </w:r>
      <w:r w:rsidRPr="008222D2">
        <w:rPr>
          <w:rFonts w:ascii="Arial MT" w:eastAsia="Arial MT" w:hAnsi="Arial MT" w:cs="Arial MT"/>
          <w:sz w:val="22"/>
          <w:szCs w:val="22"/>
        </w:rPr>
        <w:t xml:space="preserve"> </w:t>
      </w:r>
      <w:r w:rsidRPr="0045675A">
        <w:rPr>
          <w:rFonts w:ascii="Arial MT" w:eastAsia="Arial MT" w:hAnsi="Arial MT" w:cs="Arial MT"/>
          <w:sz w:val="22"/>
          <w:szCs w:val="22"/>
        </w:rPr>
        <w:t>their</w:t>
      </w:r>
      <w:r w:rsidRPr="008222D2">
        <w:rPr>
          <w:rFonts w:ascii="Arial MT" w:eastAsia="Arial MT" w:hAnsi="Arial MT" w:cs="Arial MT"/>
          <w:sz w:val="22"/>
          <w:szCs w:val="22"/>
        </w:rPr>
        <w:t xml:space="preserve"> </w:t>
      </w:r>
      <w:r w:rsidRPr="0045675A">
        <w:rPr>
          <w:rFonts w:ascii="Arial MT" w:eastAsia="Arial MT" w:hAnsi="Arial MT" w:cs="Arial MT"/>
          <w:sz w:val="22"/>
          <w:szCs w:val="22"/>
        </w:rPr>
        <w:t>“Evaluated</w:t>
      </w:r>
      <w:r w:rsidRPr="008222D2">
        <w:rPr>
          <w:rFonts w:ascii="Arial MT" w:eastAsia="Arial MT" w:hAnsi="Arial MT" w:cs="Arial MT"/>
          <w:sz w:val="22"/>
          <w:szCs w:val="22"/>
        </w:rPr>
        <w:t xml:space="preserve"> </w:t>
      </w:r>
      <w:r w:rsidRPr="0045675A">
        <w:rPr>
          <w:rFonts w:ascii="Arial MT" w:eastAsia="Arial MT" w:hAnsi="Arial MT" w:cs="Arial MT"/>
          <w:sz w:val="22"/>
          <w:szCs w:val="22"/>
        </w:rPr>
        <w:t>Bid</w:t>
      </w:r>
      <w:r w:rsidRPr="008222D2">
        <w:rPr>
          <w:rFonts w:ascii="Arial MT" w:eastAsia="Arial MT" w:hAnsi="Arial MT" w:cs="Arial MT"/>
          <w:sz w:val="22"/>
          <w:szCs w:val="22"/>
        </w:rPr>
        <w:t xml:space="preserve"> </w:t>
      </w:r>
      <w:r w:rsidRPr="0045675A">
        <w:rPr>
          <w:rFonts w:ascii="Arial MT" w:eastAsia="Arial MT" w:hAnsi="Arial MT" w:cs="Arial MT"/>
          <w:sz w:val="22"/>
          <w:szCs w:val="22"/>
        </w:rPr>
        <w:t>Price”</w:t>
      </w:r>
      <w:r w:rsidRPr="008222D2">
        <w:rPr>
          <w:rFonts w:ascii="Arial MT" w:eastAsia="Arial MT" w:hAnsi="Arial MT" w:cs="Arial MT"/>
          <w:sz w:val="22"/>
          <w:szCs w:val="22"/>
        </w:rPr>
        <w:t xml:space="preserve"> </w:t>
      </w:r>
      <w:r w:rsidRPr="0045675A">
        <w:rPr>
          <w:rFonts w:ascii="Arial MT" w:eastAsia="Arial MT" w:hAnsi="Arial MT" w:cs="Arial MT"/>
          <w:sz w:val="22"/>
          <w:szCs w:val="22"/>
        </w:rPr>
        <w:t xml:space="preserve">determined in accordance with </w:t>
      </w:r>
      <w:r w:rsidRPr="0091150E">
        <w:rPr>
          <w:rFonts w:ascii="Arial MT" w:eastAsia="Arial MT" w:hAnsi="Arial MT" w:cs="Arial MT"/>
          <w:b/>
          <w:bCs/>
          <w:sz w:val="22"/>
          <w:szCs w:val="22"/>
        </w:rPr>
        <w:t>ITB Sub Clause 27.6</w:t>
      </w:r>
      <w:r w:rsidRPr="0045675A">
        <w:rPr>
          <w:rFonts w:ascii="Arial MT" w:eastAsia="Arial MT" w:hAnsi="Arial MT" w:cs="Arial MT"/>
          <w:sz w:val="22"/>
          <w:szCs w:val="22"/>
        </w:rPr>
        <w:t>. During e-RA, the bidders shortlisted for</w:t>
      </w:r>
      <w:r w:rsidRPr="008222D2">
        <w:rPr>
          <w:rFonts w:ascii="Arial MT" w:eastAsia="Arial MT" w:hAnsi="Arial MT" w:cs="Arial MT"/>
          <w:sz w:val="22"/>
          <w:szCs w:val="22"/>
        </w:rPr>
        <w:t xml:space="preserve"> </w:t>
      </w:r>
      <w:r w:rsidRPr="0045675A">
        <w:rPr>
          <w:rFonts w:ascii="Arial MT" w:eastAsia="Arial MT" w:hAnsi="Arial MT" w:cs="Arial MT"/>
          <w:sz w:val="22"/>
          <w:szCs w:val="22"/>
        </w:rPr>
        <w:t>participation in e-RA shall be permitted to place their prices lower than their Applicable Ceiling</w:t>
      </w:r>
      <w:r w:rsidRPr="008222D2">
        <w:rPr>
          <w:rFonts w:ascii="Arial MT" w:eastAsia="Arial MT" w:hAnsi="Arial MT" w:cs="Arial MT"/>
          <w:sz w:val="22"/>
          <w:szCs w:val="22"/>
        </w:rPr>
        <w:t xml:space="preserve"> </w:t>
      </w:r>
      <w:r w:rsidRPr="0045675A">
        <w:rPr>
          <w:rFonts w:ascii="Arial MT" w:eastAsia="Arial MT" w:hAnsi="Arial MT" w:cs="Arial MT"/>
          <w:sz w:val="22"/>
          <w:szCs w:val="22"/>
        </w:rPr>
        <w:t>Price.</w:t>
      </w:r>
    </w:p>
    <w:p w:rsidR="00E11E31" w:rsidRPr="00B31E1F" w:rsidRDefault="00890B95">
      <w:pPr>
        <w:widowControl w:val="0"/>
        <w:numPr>
          <w:ilvl w:val="0"/>
          <w:numId w:val="1"/>
        </w:numPr>
        <w:tabs>
          <w:tab w:val="left" w:pos="821"/>
        </w:tabs>
        <w:autoSpaceDE w:val="0"/>
        <w:autoSpaceDN w:val="0"/>
        <w:spacing w:before="200" w:line="278" w:lineRule="auto"/>
        <w:ind w:right="105"/>
        <w:jc w:val="both"/>
        <w:rPr>
          <w:rFonts w:ascii="Arial MT" w:eastAsia="Arial MT" w:hAnsi="Arial MT" w:cs="Arial MT"/>
          <w:sz w:val="22"/>
          <w:szCs w:val="22"/>
        </w:rPr>
      </w:pPr>
      <w:r w:rsidRPr="00B31E1F">
        <w:rPr>
          <w:rFonts w:ascii="Arial MT" w:eastAsia="Arial MT" w:hAnsi="Arial MT" w:cs="Arial MT"/>
          <w:sz w:val="22"/>
          <w:szCs w:val="22"/>
        </w:rPr>
        <w:t xml:space="preserve">The e-RA shall be conducted on a designated electronic </w:t>
      </w:r>
      <w:r w:rsidRPr="00B31E1F">
        <w:rPr>
          <w:rFonts w:ascii="Arial MT" w:eastAsia="Arial MT" w:hAnsi="Arial MT" w:cs="Arial MT"/>
          <w:sz w:val="22"/>
          <w:szCs w:val="22"/>
        </w:rPr>
        <w:t>platform of any Application Service</w:t>
      </w:r>
      <w:r w:rsidRPr="008222D2">
        <w:rPr>
          <w:rFonts w:ascii="Arial MT" w:eastAsia="Arial MT" w:hAnsi="Arial MT" w:cs="Arial MT"/>
          <w:sz w:val="22"/>
          <w:szCs w:val="22"/>
        </w:rPr>
        <w:t xml:space="preserve"> </w:t>
      </w:r>
      <w:r w:rsidRPr="00B31E1F">
        <w:rPr>
          <w:rFonts w:ascii="Arial MT" w:eastAsia="Arial MT" w:hAnsi="Arial MT" w:cs="Arial MT"/>
          <w:sz w:val="22"/>
          <w:szCs w:val="22"/>
        </w:rPr>
        <w:t>Provider</w:t>
      </w:r>
      <w:r w:rsidRPr="008222D2">
        <w:rPr>
          <w:rFonts w:ascii="Arial MT" w:eastAsia="Arial MT" w:hAnsi="Arial MT" w:cs="Arial MT"/>
          <w:sz w:val="22"/>
          <w:szCs w:val="22"/>
        </w:rPr>
        <w:t xml:space="preserve"> </w:t>
      </w:r>
      <w:r w:rsidRPr="00B31E1F">
        <w:rPr>
          <w:rFonts w:ascii="Arial MT" w:eastAsia="Arial MT" w:hAnsi="Arial MT" w:cs="Arial MT"/>
          <w:sz w:val="22"/>
          <w:szCs w:val="22"/>
        </w:rPr>
        <w:t>(hereinafter</w:t>
      </w:r>
      <w:r w:rsidRPr="008222D2">
        <w:rPr>
          <w:rFonts w:ascii="Arial MT" w:eastAsia="Arial MT" w:hAnsi="Arial MT" w:cs="Arial MT"/>
          <w:sz w:val="22"/>
          <w:szCs w:val="22"/>
        </w:rPr>
        <w:t xml:space="preserve"> </w:t>
      </w:r>
      <w:r w:rsidRPr="00B31E1F">
        <w:rPr>
          <w:rFonts w:ascii="Arial MT" w:eastAsia="Arial MT" w:hAnsi="Arial MT" w:cs="Arial MT"/>
          <w:sz w:val="22"/>
          <w:szCs w:val="22"/>
        </w:rPr>
        <w:t>referred</w:t>
      </w:r>
      <w:r w:rsidRPr="008222D2">
        <w:rPr>
          <w:rFonts w:ascii="Arial MT" w:eastAsia="Arial MT" w:hAnsi="Arial MT" w:cs="Arial MT"/>
          <w:sz w:val="22"/>
          <w:szCs w:val="22"/>
        </w:rPr>
        <w:t xml:space="preserve"> </w:t>
      </w:r>
      <w:r w:rsidRPr="00B31E1F">
        <w:rPr>
          <w:rFonts w:ascii="Arial MT" w:eastAsia="Arial MT" w:hAnsi="Arial MT" w:cs="Arial MT"/>
          <w:sz w:val="22"/>
          <w:szCs w:val="22"/>
        </w:rPr>
        <w:t>to</w:t>
      </w:r>
      <w:r w:rsidRPr="008222D2">
        <w:rPr>
          <w:rFonts w:ascii="Arial MT" w:eastAsia="Arial MT" w:hAnsi="Arial MT" w:cs="Arial MT"/>
          <w:sz w:val="22"/>
          <w:szCs w:val="22"/>
        </w:rPr>
        <w:t xml:space="preserve"> </w:t>
      </w:r>
      <w:r w:rsidRPr="00B31E1F">
        <w:rPr>
          <w:rFonts w:ascii="Arial MT" w:eastAsia="Arial MT" w:hAnsi="Arial MT" w:cs="Arial MT"/>
          <w:sz w:val="22"/>
          <w:szCs w:val="22"/>
        </w:rPr>
        <w:t>as</w:t>
      </w:r>
      <w:r w:rsidRPr="008222D2">
        <w:rPr>
          <w:rFonts w:ascii="Arial MT" w:eastAsia="Arial MT" w:hAnsi="Arial MT" w:cs="Arial MT"/>
          <w:sz w:val="22"/>
          <w:szCs w:val="22"/>
        </w:rPr>
        <w:t xml:space="preserve"> </w:t>
      </w:r>
      <w:r w:rsidRPr="00B31E1F">
        <w:rPr>
          <w:rFonts w:ascii="Arial MT" w:eastAsia="Arial MT" w:hAnsi="Arial MT" w:cs="Arial MT"/>
          <w:sz w:val="22"/>
          <w:szCs w:val="22"/>
        </w:rPr>
        <w:t>“ASP”),</w:t>
      </w:r>
      <w:r w:rsidRPr="008222D2">
        <w:rPr>
          <w:rFonts w:ascii="Arial MT" w:eastAsia="Arial MT" w:hAnsi="Arial MT" w:cs="Arial MT"/>
          <w:sz w:val="22"/>
          <w:szCs w:val="22"/>
        </w:rPr>
        <w:t xml:space="preserve"> </w:t>
      </w:r>
      <w:r w:rsidRPr="00B31E1F">
        <w:rPr>
          <w:rFonts w:ascii="Arial MT" w:eastAsia="Arial MT" w:hAnsi="Arial MT" w:cs="Arial MT"/>
          <w:sz w:val="22"/>
          <w:szCs w:val="22"/>
        </w:rPr>
        <w:t>for</w:t>
      </w:r>
      <w:r w:rsidRPr="008222D2">
        <w:rPr>
          <w:rFonts w:ascii="Arial MT" w:eastAsia="Arial MT" w:hAnsi="Arial MT" w:cs="Arial MT"/>
          <w:sz w:val="22"/>
          <w:szCs w:val="22"/>
        </w:rPr>
        <w:t xml:space="preserve"> </w:t>
      </w:r>
      <w:r w:rsidRPr="00B31E1F">
        <w:rPr>
          <w:rFonts w:ascii="Arial MT" w:eastAsia="Arial MT" w:hAnsi="Arial MT" w:cs="Arial MT"/>
          <w:sz w:val="22"/>
          <w:szCs w:val="22"/>
        </w:rPr>
        <w:t>and</w:t>
      </w:r>
      <w:r w:rsidRPr="008222D2">
        <w:rPr>
          <w:rFonts w:ascii="Arial MT" w:eastAsia="Arial MT" w:hAnsi="Arial MT" w:cs="Arial MT"/>
          <w:sz w:val="22"/>
          <w:szCs w:val="22"/>
        </w:rPr>
        <w:t xml:space="preserve"> </w:t>
      </w:r>
      <w:r w:rsidRPr="00B31E1F">
        <w:rPr>
          <w:rFonts w:ascii="Arial MT" w:eastAsia="Arial MT" w:hAnsi="Arial MT" w:cs="Arial MT"/>
          <w:sz w:val="22"/>
          <w:szCs w:val="22"/>
        </w:rPr>
        <w:t>on</w:t>
      </w:r>
      <w:r w:rsidRPr="008222D2">
        <w:rPr>
          <w:rFonts w:ascii="Arial MT" w:eastAsia="Arial MT" w:hAnsi="Arial MT" w:cs="Arial MT"/>
          <w:sz w:val="22"/>
          <w:szCs w:val="22"/>
        </w:rPr>
        <w:t xml:space="preserve"> </w:t>
      </w:r>
      <w:r w:rsidRPr="00B31E1F">
        <w:rPr>
          <w:rFonts w:ascii="Arial MT" w:eastAsia="Arial MT" w:hAnsi="Arial MT" w:cs="Arial MT"/>
          <w:sz w:val="22"/>
          <w:szCs w:val="22"/>
        </w:rPr>
        <w:t>behalf</w:t>
      </w:r>
      <w:r w:rsidRPr="008222D2">
        <w:rPr>
          <w:rFonts w:ascii="Arial MT" w:eastAsia="Arial MT" w:hAnsi="Arial MT" w:cs="Arial MT"/>
          <w:sz w:val="22"/>
          <w:szCs w:val="22"/>
        </w:rPr>
        <w:t xml:space="preserve"> </w:t>
      </w:r>
      <w:r w:rsidRPr="00B31E1F">
        <w:rPr>
          <w:rFonts w:ascii="Arial MT" w:eastAsia="Arial MT" w:hAnsi="Arial MT" w:cs="Arial MT"/>
          <w:sz w:val="22"/>
          <w:szCs w:val="22"/>
        </w:rPr>
        <w:t>of</w:t>
      </w:r>
      <w:r w:rsidRPr="008222D2">
        <w:rPr>
          <w:rFonts w:ascii="Arial MT" w:eastAsia="Arial MT" w:hAnsi="Arial MT" w:cs="Arial MT"/>
          <w:sz w:val="22"/>
          <w:szCs w:val="22"/>
        </w:rPr>
        <w:t xml:space="preserve"> </w:t>
      </w:r>
      <w:r w:rsidRPr="00B31E1F">
        <w:rPr>
          <w:rFonts w:ascii="Arial MT" w:eastAsia="Arial MT" w:hAnsi="Arial MT" w:cs="Arial MT"/>
          <w:sz w:val="22"/>
          <w:szCs w:val="22"/>
        </w:rPr>
        <w:t>the</w:t>
      </w:r>
      <w:r w:rsidRPr="008222D2">
        <w:rPr>
          <w:rFonts w:ascii="Arial MT" w:eastAsia="Arial MT" w:hAnsi="Arial MT" w:cs="Arial MT"/>
          <w:sz w:val="22"/>
          <w:szCs w:val="22"/>
        </w:rPr>
        <w:t xml:space="preserve"> </w:t>
      </w:r>
      <w:r w:rsidRPr="00B31E1F">
        <w:rPr>
          <w:rFonts w:ascii="Arial MT" w:eastAsia="Arial MT" w:hAnsi="Arial MT" w:cs="Arial MT"/>
          <w:sz w:val="22"/>
          <w:szCs w:val="22"/>
        </w:rPr>
        <w:t>Employer.</w:t>
      </w:r>
    </w:p>
    <w:p w:rsidR="00E11E31" w:rsidRPr="00B31E1F" w:rsidRDefault="00890B95">
      <w:pPr>
        <w:widowControl w:val="0"/>
        <w:numPr>
          <w:ilvl w:val="0"/>
          <w:numId w:val="1"/>
        </w:numPr>
        <w:tabs>
          <w:tab w:val="left" w:pos="821"/>
        </w:tabs>
        <w:autoSpaceDE w:val="0"/>
        <w:autoSpaceDN w:val="0"/>
        <w:spacing w:before="195" w:line="276" w:lineRule="auto"/>
        <w:ind w:right="100"/>
        <w:jc w:val="both"/>
        <w:rPr>
          <w:rFonts w:ascii="Arial MT" w:eastAsia="Arial MT" w:hAnsi="Arial MT" w:cs="Arial MT"/>
          <w:sz w:val="22"/>
          <w:szCs w:val="22"/>
        </w:rPr>
      </w:pPr>
      <w:r w:rsidRPr="00B31E1F">
        <w:rPr>
          <w:rFonts w:ascii="Arial MT" w:eastAsia="Arial MT" w:hAnsi="Arial MT" w:cs="Arial MT"/>
          <w:sz w:val="22"/>
          <w:szCs w:val="22"/>
        </w:rPr>
        <w:t>The ASP, as and when authorized by the Employer, will intimate the bidders regarding the</w:t>
      </w:r>
      <w:r w:rsidRPr="008222D2">
        <w:rPr>
          <w:rFonts w:ascii="Arial MT" w:eastAsia="Arial MT" w:hAnsi="Arial MT" w:cs="Arial MT"/>
          <w:sz w:val="22"/>
          <w:szCs w:val="22"/>
        </w:rPr>
        <w:t xml:space="preserve"> </w:t>
      </w:r>
      <w:r w:rsidRPr="00B31E1F">
        <w:rPr>
          <w:rFonts w:ascii="Arial MT" w:eastAsia="Arial MT" w:hAnsi="Arial MT" w:cs="Arial MT"/>
          <w:sz w:val="22"/>
          <w:szCs w:val="22"/>
        </w:rPr>
        <w:t>details of electronic platform, procedure/ modality</w:t>
      </w:r>
      <w:r w:rsidRPr="00B31E1F">
        <w:rPr>
          <w:rFonts w:ascii="Arial MT" w:eastAsia="Arial MT" w:hAnsi="Arial MT" w:cs="Arial MT"/>
          <w:sz w:val="22"/>
          <w:szCs w:val="22"/>
        </w:rPr>
        <w:t xml:space="preserve"> of e-RA process and other details, prior to</w:t>
      </w:r>
      <w:r w:rsidRPr="00B31E1F">
        <w:rPr>
          <w:rFonts w:ascii="Arial MT" w:eastAsia="Arial MT" w:hAnsi="Arial MT" w:cs="Arial MT"/>
          <w:spacing w:val="1"/>
          <w:sz w:val="22"/>
          <w:szCs w:val="22"/>
        </w:rPr>
        <w:t xml:space="preserve"> </w:t>
      </w:r>
      <w:r w:rsidRPr="00B31E1F">
        <w:rPr>
          <w:rFonts w:ascii="Arial MT" w:eastAsia="Arial MT" w:hAnsi="Arial MT" w:cs="Arial MT"/>
          <w:sz w:val="22"/>
          <w:szCs w:val="22"/>
        </w:rPr>
        <w:t>e-RA.</w:t>
      </w:r>
    </w:p>
    <w:p w:rsidR="00E11E31" w:rsidRPr="0045675A" w:rsidRDefault="00890B95">
      <w:pPr>
        <w:widowControl w:val="0"/>
        <w:numPr>
          <w:ilvl w:val="0"/>
          <w:numId w:val="1"/>
        </w:numPr>
        <w:tabs>
          <w:tab w:val="left" w:pos="821"/>
        </w:tabs>
        <w:autoSpaceDE w:val="0"/>
        <w:autoSpaceDN w:val="0"/>
        <w:spacing w:before="201" w:line="276" w:lineRule="auto"/>
        <w:ind w:right="99"/>
        <w:jc w:val="both"/>
        <w:rPr>
          <w:rFonts w:ascii="Arial MT" w:eastAsia="Arial MT" w:hAnsi="Arial MT" w:cs="Arial MT"/>
          <w:sz w:val="22"/>
          <w:szCs w:val="22"/>
        </w:rPr>
      </w:pPr>
      <w:r w:rsidRPr="0045675A">
        <w:rPr>
          <w:rFonts w:ascii="Arial MT" w:eastAsia="Arial MT" w:hAnsi="Arial MT" w:cs="Arial MT"/>
          <w:sz w:val="22"/>
          <w:szCs w:val="22"/>
        </w:rPr>
        <w:t>Notwithstanding above, the bidder(s) who either do not submit the requisite compliances for e-</w:t>
      </w:r>
      <w:r w:rsidRPr="008222D2">
        <w:rPr>
          <w:rFonts w:ascii="Arial MT" w:eastAsia="Arial MT" w:hAnsi="Arial MT" w:cs="Arial MT"/>
          <w:sz w:val="22"/>
          <w:szCs w:val="22"/>
        </w:rPr>
        <w:t xml:space="preserve"> </w:t>
      </w:r>
      <w:r w:rsidRPr="0045675A">
        <w:rPr>
          <w:rFonts w:ascii="Arial MT" w:eastAsia="Arial MT" w:hAnsi="Arial MT" w:cs="Arial MT"/>
          <w:sz w:val="22"/>
          <w:szCs w:val="22"/>
        </w:rPr>
        <w:t>RA or do not participate in e-RA, their original price bid as opened, if valid, shall be considered</w:t>
      </w:r>
      <w:r w:rsidRPr="008222D2">
        <w:rPr>
          <w:rFonts w:ascii="Arial MT" w:eastAsia="Arial MT" w:hAnsi="Arial MT" w:cs="Arial MT"/>
          <w:sz w:val="22"/>
          <w:szCs w:val="22"/>
        </w:rPr>
        <w:t xml:space="preserve"> </w:t>
      </w:r>
      <w:r w:rsidRPr="0045675A">
        <w:rPr>
          <w:rFonts w:ascii="Arial MT" w:eastAsia="Arial MT" w:hAnsi="Arial MT" w:cs="Arial MT"/>
          <w:sz w:val="22"/>
          <w:szCs w:val="22"/>
        </w:rPr>
        <w:t>for</w:t>
      </w:r>
      <w:r w:rsidRPr="0045675A">
        <w:rPr>
          <w:rFonts w:ascii="Arial MT" w:eastAsia="Arial MT" w:hAnsi="Arial MT" w:cs="Arial MT"/>
          <w:spacing w:val="-2"/>
          <w:sz w:val="22"/>
          <w:szCs w:val="22"/>
        </w:rPr>
        <w:t xml:space="preserve"> </w:t>
      </w:r>
      <w:r w:rsidRPr="0045675A">
        <w:rPr>
          <w:rFonts w:ascii="Arial MT" w:eastAsia="Arial MT" w:hAnsi="Arial MT" w:cs="Arial MT"/>
          <w:sz w:val="22"/>
          <w:szCs w:val="22"/>
        </w:rPr>
        <w:t>evaluation.</w:t>
      </w:r>
    </w:p>
    <w:p w:rsidR="00E11E31" w:rsidRPr="00B31E1F" w:rsidRDefault="00890B95">
      <w:pPr>
        <w:widowControl w:val="0"/>
        <w:numPr>
          <w:ilvl w:val="0"/>
          <w:numId w:val="1"/>
        </w:numPr>
        <w:tabs>
          <w:tab w:val="left" w:pos="821"/>
        </w:tabs>
        <w:autoSpaceDE w:val="0"/>
        <w:autoSpaceDN w:val="0"/>
        <w:spacing w:before="200" w:line="278" w:lineRule="auto"/>
        <w:ind w:right="104"/>
        <w:jc w:val="both"/>
        <w:rPr>
          <w:rFonts w:ascii="Arial MT" w:eastAsia="Arial MT" w:hAnsi="Arial MT" w:cs="Arial MT"/>
          <w:sz w:val="22"/>
          <w:szCs w:val="22"/>
        </w:rPr>
      </w:pPr>
      <w:r w:rsidRPr="00B31E1F">
        <w:rPr>
          <w:rFonts w:ascii="Arial MT" w:eastAsia="Arial MT" w:hAnsi="Arial MT" w:cs="Arial MT"/>
          <w:sz w:val="22"/>
          <w:szCs w:val="22"/>
        </w:rPr>
        <w:t xml:space="preserve">Notwithstanding the e-RA conducted as aforesaid, </w:t>
      </w:r>
      <w:r w:rsidR="0045675A" w:rsidRPr="008C7F9B">
        <w:rPr>
          <w:rFonts w:ascii="Arial MT" w:eastAsia="Arial MT" w:hAnsi="Arial MT" w:cs="Arial MT"/>
          <w:sz w:val="22"/>
          <w:szCs w:val="22"/>
        </w:rPr>
        <w:t>OPTCL</w:t>
      </w:r>
      <w:r w:rsidRPr="008C7F9B">
        <w:rPr>
          <w:rFonts w:ascii="Arial MT" w:eastAsia="Arial MT" w:hAnsi="Arial MT" w:cs="Arial MT"/>
          <w:sz w:val="22"/>
          <w:szCs w:val="22"/>
        </w:rPr>
        <w:t xml:space="preserve"> reserves </w:t>
      </w:r>
      <w:r w:rsidRPr="00B31E1F">
        <w:rPr>
          <w:rFonts w:ascii="Arial MT" w:eastAsia="Arial MT" w:hAnsi="Arial MT" w:cs="Arial MT"/>
          <w:sz w:val="22"/>
          <w:szCs w:val="22"/>
        </w:rPr>
        <w:t>the right to hold</w:t>
      </w:r>
      <w:r w:rsidRPr="008222D2">
        <w:rPr>
          <w:rFonts w:ascii="Arial MT" w:eastAsia="Arial MT" w:hAnsi="Arial MT" w:cs="Arial MT"/>
          <w:sz w:val="22"/>
          <w:szCs w:val="22"/>
        </w:rPr>
        <w:t xml:space="preserve"> </w:t>
      </w:r>
      <w:r w:rsidRPr="00B31E1F">
        <w:rPr>
          <w:rFonts w:ascii="Arial MT" w:eastAsia="Arial MT" w:hAnsi="Arial MT" w:cs="Arial MT"/>
          <w:sz w:val="22"/>
          <w:szCs w:val="22"/>
        </w:rPr>
        <w:t>negotiations</w:t>
      </w:r>
      <w:r w:rsidRPr="008222D2">
        <w:rPr>
          <w:rFonts w:ascii="Arial MT" w:eastAsia="Arial MT" w:hAnsi="Arial MT" w:cs="Arial MT"/>
          <w:sz w:val="22"/>
          <w:szCs w:val="22"/>
        </w:rPr>
        <w:t xml:space="preserve"> </w:t>
      </w:r>
      <w:r w:rsidRPr="00B31E1F">
        <w:rPr>
          <w:rFonts w:ascii="Arial MT" w:eastAsia="Arial MT" w:hAnsi="Arial MT" w:cs="Arial MT"/>
          <w:sz w:val="22"/>
          <w:szCs w:val="22"/>
        </w:rPr>
        <w:t>with</w:t>
      </w:r>
      <w:r w:rsidRPr="008222D2">
        <w:rPr>
          <w:rFonts w:ascii="Arial MT" w:eastAsia="Arial MT" w:hAnsi="Arial MT" w:cs="Arial MT"/>
          <w:sz w:val="22"/>
          <w:szCs w:val="22"/>
        </w:rPr>
        <w:t xml:space="preserve"> </w:t>
      </w:r>
      <w:r w:rsidRPr="00B31E1F">
        <w:rPr>
          <w:rFonts w:ascii="Arial MT" w:eastAsia="Arial MT" w:hAnsi="Arial MT" w:cs="Arial MT"/>
          <w:sz w:val="22"/>
          <w:szCs w:val="22"/>
        </w:rPr>
        <w:t>the</w:t>
      </w:r>
      <w:r w:rsidRPr="008222D2">
        <w:rPr>
          <w:rFonts w:ascii="Arial MT" w:eastAsia="Arial MT" w:hAnsi="Arial MT" w:cs="Arial MT"/>
          <w:sz w:val="22"/>
          <w:szCs w:val="22"/>
        </w:rPr>
        <w:t xml:space="preserve"> </w:t>
      </w:r>
      <w:r w:rsidRPr="00B31E1F">
        <w:rPr>
          <w:rFonts w:ascii="Arial MT" w:eastAsia="Arial MT" w:hAnsi="Arial MT" w:cs="Arial MT"/>
          <w:sz w:val="22"/>
          <w:szCs w:val="22"/>
        </w:rPr>
        <w:t>bidder with</w:t>
      </w:r>
      <w:r w:rsidRPr="008222D2">
        <w:rPr>
          <w:rFonts w:ascii="Arial MT" w:eastAsia="Arial MT" w:hAnsi="Arial MT" w:cs="Arial MT"/>
          <w:sz w:val="22"/>
          <w:szCs w:val="22"/>
        </w:rPr>
        <w:t xml:space="preserve"> </w:t>
      </w:r>
      <w:r w:rsidRPr="00B31E1F">
        <w:rPr>
          <w:rFonts w:ascii="Arial MT" w:eastAsia="Arial MT" w:hAnsi="Arial MT" w:cs="Arial MT"/>
          <w:sz w:val="22"/>
          <w:szCs w:val="22"/>
        </w:rPr>
        <w:t>lowest</w:t>
      </w:r>
      <w:r w:rsidRPr="008222D2">
        <w:rPr>
          <w:rFonts w:ascii="Arial MT" w:eastAsia="Arial MT" w:hAnsi="Arial MT" w:cs="Arial MT"/>
          <w:sz w:val="22"/>
          <w:szCs w:val="22"/>
        </w:rPr>
        <w:t xml:space="preserve"> </w:t>
      </w:r>
      <w:r w:rsidRPr="00B31E1F">
        <w:rPr>
          <w:rFonts w:ascii="Arial MT" w:eastAsia="Arial MT" w:hAnsi="Arial MT" w:cs="Arial MT"/>
          <w:sz w:val="22"/>
          <w:szCs w:val="22"/>
        </w:rPr>
        <w:t>evaluated</w:t>
      </w:r>
      <w:r w:rsidRPr="008222D2">
        <w:rPr>
          <w:rFonts w:ascii="Arial MT" w:eastAsia="Arial MT" w:hAnsi="Arial MT" w:cs="Arial MT"/>
          <w:sz w:val="22"/>
          <w:szCs w:val="22"/>
        </w:rPr>
        <w:t xml:space="preserve"> </w:t>
      </w:r>
      <w:r w:rsidRPr="00B31E1F">
        <w:rPr>
          <w:rFonts w:ascii="Arial MT" w:eastAsia="Arial MT" w:hAnsi="Arial MT" w:cs="Arial MT"/>
          <w:sz w:val="22"/>
          <w:szCs w:val="22"/>
        </w:rPr>
        <w:t>price</w:t>
      </w:r>
      <w:r w:rsidRPr="008222D2">
        <w:rPr>
          <w:rFonts w:ascii="Arial MT" w:eastAsia="Arial MT" w:hAnsi="Arial MT" w:cs="Arial MT"/>
          <w:sz w:val="22"/>
          <w:szCs w:val="22"/>
        </w:rPr>
        <w:t xml:space="preserve"> </w:t>
      </w:r>
      <w:r w:rsidRPr="00B31E1F">
        <w:rPr>
          <w:rFonts w:ascii="Arial MT" w:eastAsia="Arial MT" w:hAnsi="Arial MT" w:cs="Arial MT"/>
          <w:sz w:val="22"/>
          <w:szCs w:val="22"/>
        </w:rPr>
        <w:t>after e-RA</w:t>
      </w:r>
      <w:r w:rsidRPr="00B31E1F">
        <w:rPr>
          <w:rFonts w:ascii="Arial MT" w:eastAsia="Arial MT" w:hAnsi="Arial MT" w:cs="Arial MT"/>
          <w:spacing w:val="-3"/>
          <w:sz w:val="22"/>
          <w:szCs w:val="22"/>
        </w:rPr>
        <w:t xml:space="preserve"> </w:t>
      </w:r>
      <w:r w:rsidRPr="00B31E1F">
        <w:rPr>
          <w:rFonts w:ascii="Arial MT" w:eastAsia="Arial MT" w:hAnsi="Arial MT" w:cs="Arial MT"/>
          <w:sz w:val="22"/>
          <w:szCs w:val="22"/>
        </w:rPr>
        <w:t>(L1 bidder).</w:t>
      </w:r>
    </w:p>
    <w:p w:rsidR="00505FDB" w:rsidRDefault="00890B95" w:rsidP="00505FDB">
      <w:pPr>
        <w:widowControl w:val="0"/>
        <w:numPr>
          <w:ilvl w:val="0"/>
          <w:numId w:val="1"/>
        </w:numPr>
        <w:tabs>
          <w:tab w:val="left" w:pos="820"/>
          <w:tab w:val="left" w:pos="821"/>
        </w:tabs>
        <w:autoSpaceDE w:val="0"/>
        <w:autoSpaceDN w:val="0"/>
        <w:spacing w:before="196"/>
        <w:rPr>
          <w:rFonts w:ascii="Arial MT" w:eastAsia="Arial MT" w:hAnsi="Arial MT" w:cs="Arial MT"/>
          <w:sz w:val="22"/>
          <w:szCs w:val="22"/>
        </w:rPr>
      </w:pPr>
      <w:r w:rsidRPr="0045675A">
        <w:rPr>
          <w:rFonts w:ascii="Arial MT" w:eastAsia="Arial MT" w:hAnsi="Arial MT" w:cs="Arial MT"/>
          <w:sz w:val="22"/>
          <w:szCs w:val="22"/>
        </w:rPr>
        <w:t>The</w:t>
      </w:r>
      <w:r w:rsidRPr="0045675A">
        <w:rPr>
          <w:rFonts w:ascii="Arial MT" w:eastAsia="Arial MT" w:hAnsi="Arial MT" w:cs="Arial MT"/>
          <w:spacing w:val="-3"/>
          <w:sz w:val="22"/>
          <w:szCs w:val="22"/>
        </w:rPr>
        <w:t xml:space="preserve"> </w:t>
      </w:r>
      <w:r w:rsidRPr="0045675A">
        <w:rPr>
          <w:rFonts w:ascii="Arial MT" w:eastAsia="Arial MT" w:hAnsi="Arial MT" w:cs="Arial MT"/>
          <w:sz w:val="22"/>
          <w:szCs w:val="22"/>
        </w:rPr>
        <w:t>Employer</w:t>
      </w:r>
      <w:r w:rsidRPr="008222D2">
        <w:rPr>
          <w:rFonts w:ascii="Arial MT" w:eastAsia="Arial MT" w:hAnsi="Arial MT" w:cs="Arial MT"/>
          <w:sz w:val="22"/>
          <w:szCs w:val="22"/>
        </w:rPr>
        <w:t xml:space="preserve"> </w:t>
      </w:r>
      <w:r w:rsidRPr="0045675A">
        <w:rPr>
          <w:rFonts w:ascii="Arial MT" w:eastAsia="Arial MT" w:hAnsi="Arial MT" w:cs="Arial MT"/>
          <w:sz w:val="22"/>
          <w:szCs w:val="22"/>
        </w:rPr>
        <w:t>shall be</w:t>
      </w:r>
      <w:r w:rsidRPr="008222D2">
        <w:rPr>
          <w:rFonts w:ascii="Arial MT" w:eastAsia="Arial MT" w:hAnsi="Arial MT" w:cs="Arial MT"/>
          <w:sz w:val="22"/>
          <w:szCs w:val="22"/>
        </w:rPr>
        <w:t xml:space="preserve"> </w:t>
      </w:r>
      <w:r w:rsidRPr="0045675A">
        <w:rPr>
          <w:rFonts w:ascii="Arial MT" w:eastAsia="Arial MT" w:hAnsi="Arial MT" w:cs="Arial MT"/>
          <w:sz w:val="22"/>
          <w:szCs w:val="22"/>
        </w:rPr>
        <w:t>the sole</w:t>
      </w:r>
      <w:r w:rsidRPr="008222D2">
        <w:rPr>
          <w:rFonts w:ascii="Arial MT" w:eastAsia="Arial MT" w:hAnsi="Arial MT" w:cs="Arial MT"/>
          <w:sz w:val="22"/>
          <w:szCs w:val="22"/>
        </w:rPr>
        <w:t xml:space="preserve"> </w:t>
      </w:r>
      <w:r w:rsidRPr="0045675A">
        <w:rPr>
          <w:rFonts w:ascii="Arial MT" w:eastAsia="Arial MT" w:hAnsi="Arial MT" w:cs="Arial MT"/>
          <w:sz w:val="22"/>
          <w:szCs w:val="22"/>
        </w:rPr>
        <w:t>judge</w:t>
      </w:r>
      <w:r w:rsidRPr="008222D2">
        <w:rPr>
          <w:rFonts w:ascii="Arial MT" w:eastAsia="Arial MT" w:hAnsi="Arial MT" w:cs="Arial MT"/>
          <w:sz w:val="22"/>
          <w:szCs w:val="22"/>
        </w:rPr>
        <w:t xml:space="preserve"> </w:t>
      </w:r>
      <w:r w:rsidRPr="0045675A">
        <w:rPr>
          <w:rFonts w:ascii="Arial MT" w:eastAsia="Arial MT" w:hAnsi="Arial MT" w:cs="Arial MT"/>
          <w:sz w:val="22"/>
          <w:szCs w:val="22"/>
        </w:rPr>
        <w:t>in</w:t>
      </w:r>
      <w:r w:rsidRPr="008222D2">
        <w:rPr>
          <w:rFonts w:ascii="Arial MT" w:eastAsia="Arial MT" w:hAnsi="Arial MT" w:cs="Arial MT"/>
          <w:sz w:val="22"/>
          <w:szCs w:val="22"/>
        </w:rPr>
        <w:t xml:space="preserve"> </w:t>
      </w:r>
      <w:r w:rsidRPr="0045675A">
        <w:rPr>
          <w:rFonts w:ascii="Arial MT" w:eastAsia="Arial MT" w:hAnsi="Arial MT" w:cs="Arial MT"/>
          <w:sz w:val="22"/>
          <w:szCs w:val="22"/>
        </w:rPr>
        <w:t>this</w:t>
      </w:r>
      <w:r w:rsidRPr="008222D2">
        <w:rPr>
          <w:rFonts w:ascii="Arial MT" w:eastAsia="Arial MT" w:hAnsi="Arial MT" w:cs="Arial MT"/>
          <w:sz w:val="22"/>
          <w:szCs w:val="22"/>
        </w:rPr>
        <w:t xml:space="preserve"> </w:t>
      </w:r>
      <w:r w:rsidRPr="0045675A">
        <w:rPr>
          <w:rFonts w:ascii="Arial MT" w:eastAsia="Arial MT" w:hAnsi="Arial MT" w:cs="Arial MT"/>
          <w:sz w:val="22"/>
          <w:szCs w:val="22"/>
        </w:rPr>
        <w:t>regard.</w:t>
      </w:r>
    </w:p>
    <w:p w:rsidR="00942283" w:rsidRDefault="00942283" w:rsidP="00942283">
      <w:pPr>
        <w:widowControl w:val="0"/>
        <w:tabs>
          <w:tab w:val="left" w:pos="820"/>
          <w:tab w:val="left" w:pos="821"/>
        </w:tabs>
        <w:autoSpaceDE w:val="0"/>
        <w:autoSpaceDN w:val="0"/>
        <w:spacing w:before="196"/>
        <w:ind w:left="820"/>
        <w:jc w:val="right"/>
        <w:rPr>
          <w:rFonts w:ascii="Arial MT" w:eastAsia="Arial MT" w:hAnsi="Arial MT" w:cs="Arial MT"/>
          <w:sz w:val="22"/>
          <w:szCs w:val="22"/>
        </w:rPr>
      </w:pPr>
    </w:p>
    <w:p w:rsidR="00E11E31" w:rsidRPr="00505FDB" w:rsidRDefault="00890B95" w:rsidP="00505FDB">
      <w:pPr>
        <w:widowControl w:val="0"/>
        <w:numPr>
          <w:ilvl w:val="0"/>
          <w:numId w:val="1"/>
        </w:numPr>
        <w:tabs>
          <w:tab w:val="left" w:pos="820"/>
          <w:tab w:val="left" w:pos="821"/>
        </w:tabs>
        <w:autoSpaceDE w:val="0"/>
        <w:autoSpaceDN w:val="0"/>
        <w:spacing w:before="196"/>
        <w:rPr>
          <w:rFonts w:ascii="Arial MT" w:eastAsia="Arial MT" w:hAnsi="Arial MT" w:cs="Arial MT"/>
          <w:sz w:val="22"/>
          <w:szCs w:val="22"/>
        </w:rPr>
      </w:pPr>
      <w:r w:rsidRPr="00505FDB">
        <w:rPr>
          <w:rFonts w:ascii="Arial MT" w:eastAsia="Arial MT" w:hAnsi="Arial MT" w:cs="Arial MT"/>
          <w:b/>
          <w:sz w:val="22"/>
          <w:szCs w:val="22"/>
        </w:rPr>
        <w:lastRenderedPageBreak/>
        <w:t>P</w:t>
      </w:r>
      <w:r w:rsidR="003A6800" w:rsidRPr="00505FDB">
        <w:rPr>
          <w:rFonts w:ascii="Arial MT" w:eastAsia="Arial MT" w:hAnsi="Arial MT" w:cs="Arial MT"/>
          <w:b/>
          <w:sz w:val="22"/>
          <w:szCs w:val="22"/>
        </w:rPr>
        <w:t xml:space="preserve">rocedure </w:t>
      </w:r>
      <w:r w:rsidRPr="00505FDB">
        <w:rPr>
          <w:rFonts w:ascii="Arial MT" w:eastAsia="Arial MT" w:hAnsi="Arial MT" w:cs="Arial MT"/>
          <w:b/>
          <w:sz w:val="22"/>
          <w:szCs w:val="22"/>
        </w:rPr>
        <w:t xml:space="preserve">for Reverse Auction (e-Reverse Auction (e-RA) </w:t>
      </w:r>
      <w:r w:rsidR="003A6800" w:rsidRPr="00505FDB">
        <w:rPr>
          <w:rFonts w:ascii="Arial MT" w:eastAsia="Arial MT" w:hAnsi="Arial MT" w:cs="Arial MT"/>
          <w:b/>
          <w:sz w:val="22"/>
          <w:szCs w:val="22"/>
        </w:rPr>
        <w:t xml:space="preserve">shall be resorted to as </w:t>
      </w:r>
      <w:r w:rsidR="00942283" w:rsidRPr="00505FDB">
        <w:rPr>
          <w:rFonts w:ascii="Arial MT" w:eastAsia="Arial MT" w:hAnsi="Arial MT" w:cs="Arial MT"/>
          <w:b/>
          <w:sz w:val="22"/>
          <w:szCs w:val="22"/>
        </w:rPr>
        <w:t>follows</w:t>
      </w:r>
      <w:r w:rsidR="00942283">
        <w:rPr>
          <w:rFonts w:ascii="Arial MT" w:eastAsia="Arial MT" w:hAnsi="Arial MT" w:cs="Arial MT"/>
          <w:b/>
          <w:sz w:val="22"/>
          <w:szCs w:val="22"/>
        </w:rPr>
        <w:t>: -</w:t>
      </w:r>
    </w:p>
    <w:tbl>
      <w:tblPr>
        <w:tblStyle w:val="TableGrid"/>
        <w:tblW w:w="9923" w:type="dxa"/>
        <w:tblInd w:w="250" w:type="dxa"/>
        <w:tblLook w:val="04A0" w:firstRow="1" w:lastRow="0" w:firstColumn="1" w:lastColumn="0" w:noHBand="0" w:noVBand="1"/>
      </w:tblPr>
      <w:tblGrid>
        <w:gridCol w:w="567"/>
        <w:gridCol w:w="9356"/>
      </w:tblGrid>
      <w:tr w:rsidR="00E8237E" w:rsidTr="003A6800">
        <w:tc>
          <w:tcPr>
            <w:tcW w:w="9923" w:type="dxa"/>
            <w:gridSpan w:val="2"/>
          </w:tcPr>
          <w:p w:rsidR="003A6800" w:rsidRPr="00505FDB" w:rsidRDefault="00890B95" w:rsidP="00725FDE">
            <w:pPr>
              <w:jc w:val="both"/>
              <w:rPr>
                <w:rFonts w:ascii="Arial MT" w:eastAsia="Arial MT" w:hAnsi="Arial MT" w:cs="Arial MT"/>
                <w:sz w:val="20"/>
                <w:szCs w:val="20"/>
              </w:rPr>
            </w:pPr>
            <w:r w:rsidRPr="00505FDB">
              <w:rPr>
                <w:rFonts w:ascii="Arial MT" w:eastAsia="Arial MT" w:hAnsi="Arial MT" w:cs="Arial MT"/>
                <w:b/>
                <w:bCs/>
                <w:sz w:val="20"/>
                <w:szCs w:val="20"/>
              </w:rPr>
              <w:t xml:space="preserve">STRATEGY FOR E-REVERSE AUCTION </w:t>
            </w:r>
          </w:p>
        </w:tc>
      </w:tr>
      <w:tr w:rsidR="00E8237E" w:rsidTr="003A6800">
        <w:tc>
          <w:tcPr>
            <w:tcW w:w="567" w:type="dxa"/>
          </w:tcPr>
          <w:p w:rsidR="003A6800" w:rsidRPr="00505FDB" w:rsidRDefault="00890B95" w:rsidP="00725FDE">
            <w:pPr>
              <w:spacing w:line="360" w:lineRule="auto"/>
              <w:rPr>
                <w:rFonts w:ascii="Arial MT" w:eastAsia="Arial MT" w:hAnsi="Arial MT" w:cs="Arial MT"/>
                <w:sz w:val="20"/>
                <w:szCs w:val="20"/>
              </w:rPr>
            </w:pPr>
            <w:r w:rsidRPr="00505FDB">
              <w:rPr>
                <w:rFonts w:ascii="Arial MT" w:eastAsia="Arial MT" w:hAnsi="Arial MT" w:cs="Arial MT"/>
                <w:sz w:val="20"/>
                <w:szCs w:val="20"/>
              </w:rPr>
              <w:t>1</w:t>
            </w:r>
          </w:p>
        </w:tc>
        <w:tc>
          <w:tcPr>
            <w:tcW w:w="9356" w:type="dxa"/>
          </w:tcPr>
          <w:p w:rsidR="003A6800" w:rsidRPr="00505FDB" w:rsidRDefault="00890B95" w:rsidP="00725FDE">
            <w:pPr>
              <w:jc w:val="both"/>
              <w:rPr>
                <w:rFonts w:ascii="Arial MT" w:eastAsia="Arial MT" w:hAnsi="Arial MT" w:cs="Arial MT"/>
                <w:sz w:val="20"/>
                <w:szCs w:val="20"/>
              </w:rPr>
            </w:pPr>
            <w:r w:rsidRPr="00942283">
              <w:rPr>
                <w:rFonts w:ascii="Arial MT" w:eastAsia="Arial MT" w:hAnsi="Arial MT" w:cs="Arial MT"/>
                <w:sz w:val="22"/>
                <w:szCs w:val="22"/>
              </w:rPr>
              <w:t>Bidders are required to go through the guide lines given below and submit their acceptance to the same.</w:t>
            </w:r>
          </w:p>
        </w:tc>
      </w:tr>
      <w:tr w:rsidR="00E8237E" w:rsidTr="003A6800">
        <w:tc>
          <w:tcPr>
            <w:tcW w:w="567" w:type="dxa"/>
          </w:tcPr>
          <w:p w:rsidR="003A6800" w:rsidRPr="00505FDB" w:rsidRDefault="00890B95" w:rsidP="00725FDE">
            <w:pPr>
              <w:spacing w:line="360" w:lineRule="auto"/>
              <w:rPr>
                <w:rFonts w:ascii="Arial MT" w:eastAsia="Arial MT" w:hAnsi="Arial MT" w:cs="Arial MT"/>
                <w:sz w:val="20"/>
                <w:szCs w:val="20"/>
              </w:rPr>
            </w:pPr>
            <w:r w:rsidRPr="00505FDB">
              <w:rPr>
                <w:rFonts w:ascii="Arial MT" w:eastAsia="Arial MT" w:hAnsi="Arial MT" w:cs="Arial MT"/>
                <w:sz w:val="20"/>
                <w:szCs w:val="20"/>
              </w:rPr>
              <w:t>2</w:t>
            </w:r>
          </w:p>
        </w:tc>
        <w:tc>
          <w:tcPr>
            <w:tcW w:w="9356" w:type="dxa"/>
          </w:tcPr>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 xml:space="preserve">e-Reverse Auction (RA) will be </w:t>
            </w:r>
            <w:r w:rsidRPr="00942283">
              <w:rPr>
                <w:rFonts w:ascii="Arial MT" w:eastAsia="Arial MT" w:hAnsi="Arial MT" w:cs="Arial MT"/>
                <w:sz w:val="22"/>
                <w:szCs w:val="22"/>
              </w:rPr>
              <w:t>conducted in e-tender portal of OPTCL on specified date and time, while bidders shall quote from their own offices/places of their choice. Internet connectivity shall be ensured by the respective agencies/bidders themselves.</w:t>
            </w:r>
          </w:p>
        </w:tc>
      </w:tr>
      <w:tr w:rsidR="00E8237E" w:rsidTr="003A6800">
        <w:trPr>
          <w:trHeight w:val="636"/>
        </w:trPr>
        <w:tc>
          <w:tcPr>
            <w:tcW w:w="567" w:type="dxa"/>
          </w:tcPr>
          <w:p w:rsidR="003A6800" w:rsidRPr="00505FDB" w:rsidRDefault="00890B95" w:rsidP="00725FDE">
            <w:pPr>
              <w:spacing w:line="360" w:lineRule="auto"/>
              <w:rPr>
                <w:rFonts w:ascii="Arial MT" w:eastAsia="Arial MT" w:hAnsi="Arial MT" w:cs="Arial MT"/>
                <w:sz w:val="20"/>
                <w:szCs w:val="20"/>
              </w:rPr>
            </w:pPr>
            <w:r w:rsidRPr="00505FDB">
              <w:rPr>
                <w:rFonts w:ascii="Arial MT" w:eastAsia="Arial MT" w:hAnsi="Arial MT" w:cs="Arial MT"/>
                <w:sz w:val="20"/>
                <w:szCs w:val="20"/>
              </w:rPr>
              <w:t>3</w:t>
            </w:r>
          </w:p>
        </w:tc>
        <w:tc>
          <w:tcPr>
            <w:tcW w:w="9356" w:type="dxa"/>
          </w:tcPr>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 xml:space="preserve">KEONICS </w:t>
            </w:r>
            <w:r w:rsidR="0091150E" w:rsidRPr="00942283">
              <w:rPr>
                <w:rFonts w:ascii="Arial MT" w:eastAsia="Arial MT" w:hAnsi="Arial MT" w:cs="Arial MT"/>
                <w:sz w:val="22"/>
                <w:szCs w:val="22"/>
              </w:rPr>
              <w:t xml:space="preserve">(Application Service Provider) </w:t>
            </w:r>
            <w:r w:rsidRPr="00942283">
              <w:rPr>
                <w:rFonts w:ascii="Arial MT" w:eastAsia="Arial MT" w:hAnsi="Arial MT" w:cs="Arial MT"/>
                <w:sz w:val="22"/>
                <w:szCs w:val="22"/>
              </w:rPr>
              <w:t xml:space="preserve">shall arrange for demonstration/ training (if not trained earlier) of bidder’s nominated person(s), to explain all the rules related to e-Reverse Auction/ Business Rule document to be adopted. </w:t>
            </w:r>
          </w:p>
        </w:tc>
      </w:tr>
      <w:tr w:rsidR="00E8237E" w:rsidTr="003A6800">
        <w:tc>
          <w:tcPr>
            <w:tcW w:w="567" w:type="dxa"/>
          </w:tcPr>
          <w:p w:rsidR="003A6800" w:rsidRPr="00505FDB" w:rsidRDefault="00890B95" w:rsidP="00725FDE">
            <w:pPr>
              <w:spacing w:line="360" w:lineRule="auto"/>
              <w:rPr>
                <w:rFonts w:ascii="Arial MT" w:eastAsia="Arial MT" w:hAnsi="Arial MT" w:cs="Arial MT"/>
                <w:sz w:val="20"/>
                <w:szCs w:val="20"/>
              </w:rPr>
            </w:pPr>
            <w:r w:rsidRPr="00505FDB">
              <w:rPr>
                <w:rFonts w:ascii="Arial MT" w:eastAsia="Arial MT" w:hAnsi="Arial MT" w:cs="Arial MT"/>
                <w:sz w:val="20"/>
                <w:szCs w:val="20"/>
              </w:rPr>
              <w:t>4</w:t>
            </w:r>
          </w:p>
        </w:tc>
        <w:tc>
          <w:tcPr>
            <w:tcW w:w="9356" w:type="dxa"/>
          </w:tcPr>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The strategy to be used for reverse auction shal</w:t>
            </w:r>
            <w:r w:rsidRPr="00942283">
              <w:rPr>
                <w:rFonts w:ascii="Arial MT" w:eastAsia="Arial MT" w:hAnsi="Arial MT" w:cs="Arial MT"/>
                <w:sz w:val="22"/>
                <w:szCs w:val="22"/>
              </w:rPr>
              <w:t>l be “DYNAMIC TEMPLATE BIDDING”</w:t>
            </w:r>
          </w:p>
        </w:tc>
      </w:tr>
      <w:tr w:rsidR="00E8237E" w:rsidTr="003A6800">
        <w:trPr>
          <w:trHeight w:val="326"/>
        </w:trPr>
        <w:tc>
          <w:tcPr>
            <w:tcW w:w="9923" w:type="dxa"/>
            <w:gridSpan w:val="2"/>
          </w:tcPr>
          <w:p w:rsidR="003A6800" w:rsidRPr="00505FDB" w:rsidRDefault="00890B95" w:rsidP="00725FDE">
            <w:pPr>
              <w:tabs>
                <w:tab w:val="left" w:pos="6536"/>
              </w:tabs>
              <w:spacing w:line="360" w:lineRule="auto"/>
              <w:rPr>
                <w:rFonts w:ascii="Arial MT" w:eastAsia="Arial MT" w:hAnsi="Arial MT" w:cs="Arial MT"/>
                <w:sz w:val="20"/>
                <w:szCs w:val="20"/>
              </w:rPr>
            </w:pPr>
            <w:r w:rsidRPr="00505FDB">
              <w:rPr>
                <w:rFonts w:ascii="Arial MT" w:eastAsia="SimSun" w:hAnsi="Arial MT" w:cs="Arial MT"/>
                <w:b/>
                <w:sz w:val="20"/>
                <w:szCs w:val="20"/>
                <w:lang w:eastAsia="zh-CN" w:bidi="ar"/>
              </w:rPr>
              <w:t>Procedure for electronic Reverse Auctioning (e-RA):</w:t>
            </w:r>
          </w:p>
        </w:tc>
      </w:tr>
      <w:tr w:rsidR="00E8237E" w:rsidTr="003A6800">
        <w:tc>
          <w:tcPr>
            <w:tcW w:w="567" w:type="dxa"/>
          </w:tcPr>
          <w:p w:rsidR="003A6800" w:rsidRPr="00505FDB" w:rsidRDefault="00890B95" w:rsidP="00725FDE">
            <w:pPr>
              <w:spacing w:line="360" w:lineRule="auto"/>
              <w:rPr>
                <w:rFonts w:ascii="Arial MT" w:eastAsia="Arial MT" w:hAnsi="Arial MT" w:cs="Arial MT"/>
                <w:sz w:val="20"/>
                <w:szCs w:val="20"/>
              </w:rPr>
            </w:pPr>
            <w:r w:rsidRPr="00505FDB">
              <w:rPr>
                <w:rFonts w:ascii="Arial MT" w:eastAsia="Arial MT" w:hAnsi="Arial MT" w:cs="Arial MT"/>
                <w:sz w:val="20"/>
                <w:szCs w:val="20"/>
              </w:rPr>
              <w:t>5</w:t>
            </w:r>
          </w:p>
        </w:tc>
        <w:tc>
          <w:tcPr>
            <w:tcW w:w="9356" w:type="dxa"/>
          </w:tcPr>
          <w:p w:rsidR="003A6800" w:rsidRPr="00942283" w:rsidRDefault="00890B95" w:rsidP="00942283">
            <w:pPr>
              <w:jc w:val="both"/>
              <w:rPr>
                <w:rFonts w:ascii="Arial MT" w:eastAsia="Arial MT" w:hAnsi="Arial MT" w:cs="Arial MT"/>
                <w:sz w:val="22"/>
                <w:szCs w:val="22"/>
              </w:rPr>
            </w:pPr>
            <w:r w:rsidRPr="00942283">
              <w:rPr>
                <w:rFonts w:ascii="Arial MT" w:eastAsia="Arial MT" w:hAnsi="Arial MT" w:cs="Arial MT"/>
                <w:sz w:val="22"/>
                <w:szCs w:val="22"/>
              </w:rPr>
              <w:t xml:space="preserve">a. The e-RA shall be conducted on www.tenderwizard.com/OPTCL only. </w:t>
            </w:r>
          </w:p>
          <w:p w:rsidR="003A6800" w:rsidRPr="00942283" w:rsidRDefault="00890B95" w:rsidP="00942283">
            <w:pPr>
              <w:jc w:val="both"/>
              <w:rPr>
                <w:rFonts w:ascii="Arial MT" w:eastAsia="Arial MT" w:hAnsi="Arial MT" w:cs="Arial MT"/>
                <w:sz w:val="22"/>
                <w:szCs w:val="22"/>
              </w:rPr>
            </w:pPr>
            <w:r w:rsidRPr="00942283">
              <w:rPr>
                <w:rFonts w:ascii="Arial MT" w:eastAsia="Arial MT" w:hAnsi="Arial MT" w:cs="Arial MT"/>
                <w:sz w:val="22"/>
                <w:szCs w:val="22"/>
              </w:rPr>
              <w:t xml:space="preserve">b. Bidder has to submit letter towards agreement to the Process related Terms &amp; Conditions for </w:t>
            </w:r>
            <w:r w:rsidRPr="00942283">
              <w:rPr>
                <w:rFonts w:ascii="Arial MT" w:eastAsia="Arial MT" w:hAnsi="Arial MT" w:cs="Arial MT"/>
                <w:sz w:val="22"/>
                <w:szCs w:val="22"/>
              </w:rPr>
              <w:t>e-Reverse Auction, as per (Reverse Auction Process Compliance Form</w:t>
            </w:r>
            <w:r w:rsidR="003B7389" w:rsidRPr="00942283">
              <w:rPr>
                <w:rFonts w:ascii="Arial MT" w:eastAsia="Arial MT" w:hAnsi="Arial MT" w:cs="Arial MT"/>
                <w:sz w:val="22"/>
                <w:szCs w:val="22"/>
              </w:rPr>
              <w:t>-Attachment-20</w:t>
            </w:r>
            <w:r w:rsidRPr="00942283">
              <w:rPr>
                <w:rFonts w:ascii="Arial MT" w:eastAsia="Arial MT" w:hAnsi="Arial MT" w:cs="Arial MT"/>
                <w:sz w:val="22"/>
                <w:szCs w:val="22"/>
              </w:rPr>
              <w:t>). In non-receipt of the same, vendors will not be allowed to participate in e-RA.</w:t>
            </w:r>
          </w:p>
          <w:p w:rsidR="003A6800" w:rsidRPr="00942283" w:rsidRDefault="00890B95" w:rsidP="00942283">
            <w:pPr>
              <w:tabs>
                <w:tab w:val="left" w:pos="1695"/>
              </w:tabs>
              <w:jc w:val="both"/>
              <w:rPr>
                <w:rFonts w:ascii="Arial MT" w:eastAsia="Arial MT" w:hAnsi="Arial MT" w:cs="Arial MT"/>
                <w:sz w:val="22"/>
                <w:szCs w:val="22"/>
              </w:rPr>
            </w:pPr>
            <w:r w:rsidRPr="00942283">
              <w:rPr>
                <w:rFonts w:ascii="Arial MT" w:eastAsia="Arial MT" w:hAnsi="Arial MT" w:cs="Arial MT"/>
                <w:sz w:val="22"/>
                <w:szCs w:val="22"/>
              </w:rPr>
              <w:tab/>
            </w:r>
          </w:p>
          <w:p w:rsidR="003A6800" w:rsidRPr="00942283" w:rsidRDefault="00890B95" w:rsidP="00942283">
            <w:pPr>
              <w:jc w:val="both"/>
              <w:rPr>
                <w:rFonts w:ascii="Arial MT" w:eastAsia="Arial MT" w:hAnsi="Arial MT" w:cs="Arial MT"/>
                <w:sz w:val="22"/>
                <w:szCs w:val="22"/>
              </w:rPr>
            </w:pPr>
            <w:r w:rsidRPr="00942283">
              <w:rPr>
                <w:rFonts w:ascii="Arial MT" w:eastAsia="Arial MT" w:hAnsi="Arial MT" w:cs="Arial MT"/>
                <w:sz w:val="22"/>
                <w:szCs w:val="22"/>
              </w:rPr>
              <w:t>c. e-RA shall be carried out after opening of Price bids and completion of Price bid evalua</w:t>
            </w:r>
            <w:r w:rsidRPr="00942283">
              <w:rPr>
                <w:rFonts w:ascii="Arial MT" w:eastAsia="Arial MT" w:hAnsi="Arial MT" w:cs="Arial MT"/>
                <w:sz w:val="22"/>
                <w:szCs w:val="22"/>
              </w:rPr>
              <w:t xml:space="preserve">tion, which will be intimated only to the techno-commercially qualified bidders by OPTCL as per procedure given below. </w:t>
            </w:r>
          </w:p>
          <w:p w:rsidR="003A6800" w:rsidRPr="00942283" w:rsidRDefault="003A6800" w:rsidP="00942283">
            <w:pPr>
              <w:jc w:val="both"/>
              <w:rPr>
                <w:rFonts w:ascii="Arial MT" w:eastAsia="Arial MT" w:hAnsi="Arial MT" w:cs="Arial MT"/>
                <w:sz w:val="22"/>
                <w:szCs w:val="22"/>
              </w:rPr>
            </w:pPr>
          </w:p>
          <w:p w:rsidR="003A6800" w:rsidRPr="00942283" w:rsidRDefault="00890B95" w:rsidP="00942283">
            <w:pPr>
              <w:jc w:val="both"/>
              <w:rPr>
                <w:rFonts w:ascii="Arial MT" w:eastAsia="Arial MT" w:hAnsi="Arial MT" w:cs="Arial MT"/>
                <w:sz w:val="22"/>
                <w:szCs w:val="22"/>
              </w:rPr>
            </w:pPr>
            <w:r w:rsidRPr="00942283">
              <w:rPr>
                <w:rFonts w:ascii="Arial MT" w:eastAsia="Arial MT" w:hAnsi="Arial MT" w:cs="Arial MT"/>
                <w:sz w:val="22"/>
                <w:szCs w:val="22"/>
              </w:rPr>
              <w:t xml:space="preserve">d. OPTCL reserves the right to conduct e-RA and it is obligatory on part of bidder(s) invited to participate in e-RA process once they </w:t>
            </w:r>
            <w:r w:rsidRPr="00942283">
              <w:rPr>
                <w:rFonts w:ascii="Arial MT" w:eastAsia="Arial MT" w:hAnsi="Arial MT" w:cs="Arial MT"/>
                <w:sz w:val="22"/>
                <w:szCs w:val="22"/>
              </w:rPr>
              <w:t>have responded to the techno-commercial bid.</w:t>
            </w:r>
          </w:p>
        </w:tc>
      </w:tr>
      <w:tr w:rsidR="00E8237E" w:rsidTr="003A6800">
        <w:tc>
          <w:tcPr>
            <w:tcW w:w="567" w:type="dxa"/>
          </w:tcPr>
          <w:p w:rsidR="003A6800" w:rsidRPr="00505FDB" w:rsidRDefault="00890B95" w:rsidP="00725FDE">
            <w:pPr>
              <w:spacing w:line="360" w:lineRule="auto"/>
              <w:rPr>
                <w:rFonts w:ascii="Arial MT" w:eastAsia="Arial MT" w:hAnsi="Arial MT" w:cs="Arial MT"/>
                <w:sz w:val="20"/>
                <w:szCs w:val="20"/>
              </w:rPr>
            </w:pPr>
            <w:r w:rsidRPr="00505FDB">
              <w:rPr>
                <w:rFonts w:ascii="Arial MT" w:eastAsia="Arial MT" w:hAnsi="Arial MT" w:cs="Arial MT"/>
                <w:sz w:val="20"/>
                <w:szCs w:val="20"/>
              </w:rPr>
              <w:t>6</w:t>
            </w:r>
          </w:p>
        </w:tc>
        <w:tc>
          <w:tcPr>
            <w:tcW w:w="9356" w:type="dxa"/>
          </w:tcPr>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 xml:space="preserve">Prior intimation/ Notice for RA invitation will be given to techno-commercially qualified bidders regarding the date &amp; time of opening of the e-RA. </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 xml:space="preserve">The start bid price (SBP) for e-Reverse Auction of each bidder under a particular package shall be the L1 evaluated price for the subject package including Taxes &amp; Duties for the total scope for subject Package. Taking the above discovered L1 price as the </w:t>
            </w:r>
            <w:r w:rsidRPr="00942283">
              <w:rPr>
                <w:rFonts w:ascii="Arial MT" w:eastAsia="Arial MT" w:hAnsi="Arial MT" w:cs="Arial MT"/>
                <w:sz w:val="22"/>
                <w:szCs w:val="22"/>
              </w:rPr>
              <w:t xml:space="preserve">upper limit e-RA will be conducted to determine the lowest possible price. </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Reverse Auction will be conducted amongst first 50% of the technically qualified bidders arranged in order of prices from lowest to highest, as L1, L2,</w:t>
            </w:r>
            <w:r w:rsidR="008222D2">
              <w:rPr>
                <w:rFonts w:ascii="Arial MT" w:eastAsia="Arial MT" w:hAnsi="Arial MT" w:cs="Arial MT"/>
                <w:sz w:val="22"/>
                <w:szCs w:val="22"/>
              </w:rPr>
              <w:t xml:space="preserve"> </w:t>
            </w:r>
            <w:r w:rsidRPr="00942283">
              <w:rPr>
                <w:rFonts w:ascii="Arial MT" w:eastAsia="Arial MT" w:hAnsi="Arial MT" w:cs="Arial MT"/>
                <w:sz w:val="22"/>
                <w:szCs w:val="22"/>
              </w:rPr>
              <w:t xml:space="preserve">L3-----------Ln, and L1 </w:t>
            </w:r>
            <w:r w:rsidRPr="00942283">
              <w:rPr>
                <w:rFonts w:ascii="Arial MT" w:eastAsia="Arial MT" w:hAnsi="Arial MT" w:cs="Arial MT"/>
                <w:sz w:val="22"/>
                <w:szCs w:val="22"/>
              </w:rPr>
              <w:t>price will be discovered. Minimum of 3 bidders shall be eligible for e RA. (e.g. If 4 bidders are financially evaluated then the L1, L2 and L3 bidders shall be eligible for e-RA). Number of bidders eligible for participating in RA would be rounded off to n</w:t>
            </w:r>
            <w:r w:rsidRPr="00942283">
              <w:rPr>
                <w:rFonts w:ascii="Arial MT" w:eastAsia="Arial MT" w:hAnsi="Arial MT" w:cs="Arial MT"/>
                <w:sz w:val="22"/>
                <w:szCs w:val="22"/>
              </w:rPr>
              <w:t>ext higher integer value if number of technically qualified bidders is odd (e.g. if 7 bids are technically qualified, then RA will be conducted amongst L1 to L4).</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However, in case only two bidders are found to be responsive, e-RA would be carried out with</w:t>
            </w:r>
            <w:r w:rsidRPr="00942283">
              <w:rPr>
                <w:rFonts w:ascii="Arial MT" w:eastAsia="Arial MT" w:hAnsi="Arial MT" w:cs="Arial MT"/>
                <w:sz w:val="22"/>
                <w:szCs w:val="22"/>
              </w:rPr>
              <w:t xml:space="preserve"> both the parties without any elimination. However, OPTCL reserves the right to invite the evaluated L1 bidder for negotiation without conducting the e-RA. </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In case of price submitted by any bidder is found to be abnormal, OPTCL reserves the right to reje</w:t>
            </w:r>
            <w:r w:rsidRPr="00942283">
              <w:rPr>
                <w:rFonts w:ascii="Arial MT" w:eastAsia="Arial MT" w:hAnsi="Arial MT" w:cs="Arial MT"/>
                <w:sz w:val="22"/>
                <w:szCs w:val="22"/>
              </w:rPr>
              <w:t>ct the bid of the bidder(s).</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Rank of bidders would be displayed as per the total cost to OPTCL, i.e including Taxes and Duties payable by OPTCL as per the provisions of the biding document &amp; after e-RA process is over.</w:t>
            </w:r>
          </w:p>
        </w:tc>
      </w:tr>
      <w:tr w:rsidR="00E8237E" w:rsidTr="003A6800">
        <w:tc>
          <w:tcPr>
            <w:tcW w:w="567" w:type="dxa"/>
          </w:tcPr>
          <w:p w:rsidR="003A6800" w:rsidRPr="00505FDB" w:rsidRDefault="00890B95" w:rsidP="00725FDE">
            <w:pPr>
              <w:spacing w:line="360" w:lineRule="auto"/>
              <w:rPr>
                <w:rFonts w:ascii="Arial MT" w:eastAsia="Arial MT" w:hAnsi="Arial MT" w:cs="Arial MT"/>
                <w:sz w:val="20"/>
                <w:szCs w:val="20"/>
              </w:rPr>
            </w:pPr>
            <w:r w:rsidRPr="00505FDB">
              <w:rPr>
                <w:rFonts w:ascii="Arial MT" w:eastAsia="Arial MT" w:hAnsi="Arial MT" w:cs="Arial MT"/>
                <w:sz w:val="20"/>
                <w:szCs w:val="20"/>
              </w:rPr>
              <w:t>7</w:t>
            </w:r>
          </w:p>
        </w:tc>
        <w:tc>
          <w:tcPr>
            <w:tcW w:w="9356" w:type="dxa"/>
          </w:tcPr>
          <w:p w:rsidR="003A6800" w:rsidRPr="00942283" w:rsidRDefault="00890B95" w:rsidP="00942283">
            <w:pPr>
              <w:jc w:val="both"/>
              <w:rPr>
                <w:rFonts w:ascii="Arial MT" w:eastAsia="Arial MT" w:hAnsi="Arial MT" w:cs="Arial MT"/>
                <w:sz w:val="22"/>
                <w:szCs w:val="22"/>
              </w:rPr>
            </w:pPr>
            <w:r w:rsidRPr="00505FDB">
              <w:rPr>
                <w:rFonts w:ascii="Arial MT" w:eastAsia="Arial MT" w:hAnsi="Arial MT" w:cs="Arial MT"/>
                <w:sz w:val="20"/>
                <w:szCs w:val="20"/>
              </w:rPr>
              <w:t xml:space="preserve"> </w:t>
            </w:r>
            <w:r w:rsidRPr="00942283">
              <w:rPr>
                <w:rFonts w:ascii="Arial MT" w:eastAsia="Arial MT" w:hAnsi="Arial MT" w:cs="Arial MT"/>
                <w:sz w:val="22"/>
                <w:szCs w:val="22"/>
              </w:rPr>
              <w:t xml:space="preserve">Names of bidders/ vendors shall </w:t>
            </w:r>
            <w:r w:rsidRPr="00942283">
              <w:rPr>
                <w:rFonts w:ascii="Arial MT" w:eastAsia="Arial MT" w:hAnsi="Arial MT" w:cs="Arial MT"/>
                <w:sz w:val="22"/>
                <w:szCs w:val="22"/>
              </w:rPr>
              <w:t xml:space="preserve">not be disclosed during the e-RA process. Names of bidders/ vendors shall be anonymously masked in the e-RA process. </w:t>
            </w:r>
          </w:p>
          <w:p w:rsidR="003A6800" w:rsidRPr="00942283" w:rsidRDefault="003A6800" w:rsidP="00942283">
            <w:pPr>
              <w:jc w:val="both"/>
              <w:rPr>
                <w:rFonts w:ascii="Arial MT" w:eastAsia="Arial MT" w:hAnsi="Arial MT" w:cs="Arial MT"/>
                <w:sz w:val="22"/>
                <w:szCs w:val="22"/>
              </w:rPr>
            </w:pPr>
          </w:p>
          <w:p w:rsidR="003A6800" w:rsidRPr="00942283" w:rsidRDefault="00890B95" w:rsidP="00942283">
            <w:pPr>
              <w:jc w:val="both"/>
              <w:rPr>
                <w:rFonts w:ascii="Arial MT" w:eastAsia="Arial MT" w:hAnsi="Arial MT" w:cs="Arial MT"/>
                <w:sz w:val="22"/>
                <w:szCs w:val="22"/>
              </w:rPr>
            </w:pPr>
            <w:r w:rsidRPr="00942283">
              <w:rPr>
                <w:rFonts w:ascii="Arial MT" w:eastAsia="Arial MT" w:hAnsi="Arial MT" w:cs="Arial MT"/>
                <w:sz w:val="22"/>
                <w:szCs w:val="22"/>
              </w:rPr>
              <w:t>In case of RA, start/ reference price and step value of decrement shall be indicated to the bidders at the start of the auction. Any part</w:t>
            </w:r>
            <w:r w:rsidRPr="00942283">
              <w:rPr>
                <w:rFonts w:ascii="Arial MT" w:eastAsia="Arial MT" w:hAnsi="Arial MT" w:cs="Arial MT"/>
                <w:sz w:val="22"/>
                <w:szCs w:val="22"/>
              </w:rPr>
              <w:t xml:space="preserve">icipating bidder can bid one or multiple step decrement lower than the prevailing lowest bid at that time. The Bidder shall be able to view Bid Start Price, Bid Decrement Value, Prevailing Lowest Bid value, last Bid Placed by him and </w:t>
            </w:r>
            <w:r w:rsidRPr="00942283">
              <w:rPr>
                <w:rFonts w:ascii="Arial MT" w:eastAsia="Arial MT" w:hAnsi="Arial MT" w:cs="Arial MT"/>
                <w:sz w:val="22"/>
                <w:szCs w:val="22"/>
              </w:rPr>
              <w:lastRenderedPageBreak/>
              <w:t>time left for bidding.</w:t>
            </w:r>
            <w:r w:rsidRPr="00942283">
              <w:rPr>
                <w:rFonts w:ascii="Arial MT" w:eastAsia="Arial MT" w:hAnsi="Arial MT" w:cs="Arial MT"/>
                <w:sz w:val="22"/>
                <w:szCs w:val="22"/>
              </w:rPr>
              <w:t xml:space="preserve"> </w:t>
            </w:r>
          </w:p>
          <w:p w:rsidR="003A6800" w:rsidRPr="00505FDB" w:rsidRDefault="003A6800" w:rsidP="00725FDE">
            <w:pPr>
              <w:jc w:val="both"/>
              <w:rPr>
                <w:rFonts w:ascii="Arial MT" w:eastAsia="SimSun" w:hAnsi="Arial MT" w:cs="Arial MT" w:hint="eastAsia"/>
                <w:sz w:val="20"/>
                <w:szCs w:val="20"/>
                <w:lang w:eastAsia="zh-CN" w:bidi="ar"/>
              </w:rPr>
            </w:pPr>
          </w:p>
          <w:p w:rsidR="003A6800" w:rsidRPr="00942283" w:rsidRDefault="00890B95" w:rsidP="00942283">
            <w:pPr>
              <w:jc w:val="both"/>
              <w:rPr>
                <w:rFonts w:ascii="Arial MT" w:eastAsia="Arial MT" w:hAnsi="Arial MT" w:cs="Arial MT"/>
                <w:sz w:val="22"/>
                <w:szCs w:val="22"/>
              </w:rPr>
            </w:pPr>
            <w:r w:rsidRPr="00942283">
              <w:rPr>
                <w:rFonts w:ascii="Arial MT" w:eastAsia="Arial MT" w:hAnsi="Arial MT" w:cs="Arial MT"/>
                <w:sz w:val="22"/>
                <w:szCs w:val="22"/>
              </w:rPr>
              <w:t xml:space="preserve">The step value of </w:t>
            </w:r>
            <w:r w:rsidR="007174CF" w:rsidRPr="00942283">
              <w:rPr>
                <w:rFonts w:ascii="Arial MT" w:eastAsia="Arial MT" w:hAnsi="Arial MT" w:cs="Arial MT"/>
                <w:sz w:val="22"/>
                <w:szCs w:val="22"/>
              </w:rPr>
              <w:t>decrement in</w:t>
            </w:r>
            <w:r w:rsidRPr="00942283">
              <w:rPr>
                <w:rFonts w:ascii="Arial MT" w:eastAsia="Arial MT" w:hAnsi="Arial MT" w:cs="Arial MT"/>
                <w:sz w:val="22"/>
                <w:szCs w:val="22"/>
              </w:rPr>
              <w:t xml:space="preserve"> a package to be offered by bidder (the minimum amount of reduction in the total bid price including all taxes &amp; duties during auction</w:t>
            </w:r>
            <w:r w:rsidR="007174CF" w:rsidRPr="00942283">
              <w:rPr>
                <w:rFonts w:ascii="Arial MT" w:eastAsia="Arial MT" w:hAnsi="Arial MT" w:cs="Arial MT"/>
                <w:sz w:val="22"/>
                <w:szCs w:val="22"/>
              </w:rPr>
              <w:t>), shall</w:t>
            </w:r>
            <w:r w:rsidRPr="00942283">
              <w:rPr>
                <w:rFonts w:ascii="Arial MT" w:eastAsia="Arial MT" w:hAnsi="Arial MT" w:cs="Arial MT"/>
                <w:sz w:val="22"/>
                <w:szCs w:val="22"/>
              </w:rPr>
              <w:t xml:space="preserve"> be kept at </w:t>
            </w:r>
            <w:r w:rsidRPr="00942283">
              <w:rPr>
                <w:rFonts w:ascii="Arial MT" w:eastAsia="Arial MT" w:hAnsi="Arial MT" w:cs="Arial MT"/>
                <w:b/>
                <w:bCs/>
                <w:sz w:val="22"/>
                <w:szCs w:val="22"/>
              </w:rPr>
              <w:t>0.15% of L1 bidder’s final evaluated price</w:t>
            </w:r>
            <w:r w:rsidRPr="00942283">
              <w:rPr>
                <w:rFonts w:ascii="Arial MT" w:eastAsia="Arial MT" w:hAnsi="Arial MT" w:cs="Arial MT"/>
                <w:sz w:val="22"/>
                <w:szCs w:val="22"/>
              </w:rPr>
              <w:t xml:space="preserve"> </w:t>
            </w:r>
            <w:r w:rsidR="007174CF" w:rsidRPr="00942283">
              <w:rPr>
                <w:rFonts w:ascii="Arial MT" w:eastAsia="Arial MT" w:hAnsi="Arial MT" w:cs="Arial MT"/>
                <w:sz w:val="22"/>
                <w:szCs w:val="22"/>
              </w:rPr>
              <w:t>which will</w:t>
            </w:r>
            <w:r w:rsidRPr="00942283">
              <w:rPr>
                <w:rFonts w:ascii="Arial MT" w:eastAsia="Arial MT" w:hAnsi="Arial MT" w:cs="Arial MT"/>
                <w:sz w:val="22"/>
                <w:szCs w:val="22"/>
              </w:rPr>
              <w:t xml:space="preserve"> be rounded to n</w:t>
            </w:r>
            <w:r w:rsidRPr="00942283">
              <w:rPr>
                <w:rFonts w:ascii="Arial MT" w:eastAsia="Arial MT" w:hAnsi="Arial MT" w:cs="Arial MT"/>
                <w:sz w:val="22"/>
                <w:szCs w:val="22"/>
              </w:rPr>
              <w:t xml:space="preserve">earest </w:t>
            </w:r>
            <w:r w:rsidR="007174CF" w:rsidRPr="00942283">
              <w:rPr>
                <w:rFonts w:ascii="Arial MT" w:eastAsia="Arial MT" w:hAnsi="Arial MT" w:cs="Arial MT"/>
                <w:sz w:val="22"/>
                <w:szCs w:val="22"/>
              </w:rPr>
              <w:t>rupees (</w:t>
            </w:r>
            <w:r w:rsidRPr="00942283">
              <w:rPr>
                <w:rFonts w:ascii="Arial MT" w:eastAsia="Arial MT" w:hAnsi="Arial MT" w:cs="Arial MT"/>
                <w:sz w:val="22"/>
                <w:szCs w:val="22"/>
              </w:rPr>
              <w:t xml:space="preserve">or) at approved amount as decided by OPTCL. </w:t>
            </w:r>
          </w:p>
          <w:p w:rsidR="003A6800" w:rsidRPr="00942283" w:rsidRDefault="003A6800" w:rsidP="00725FDE">
            <w:pPr>
              <w:jc w:val="both"/>
              <w:rPr>
                <w:rFonts w:ascii="Arial MT" w:eastAsia="Arial MT" w:hAnsi="Arial MT" w:cs="Arial MT"/>
                <w:sz w:val="22"/>
                <w:szCs w:val="22"/>
              </w:rPr>
            </w:pPr>
          </w:p>
          <w:p w:rsidR="003A6800" w:rsidRPr="00942283" w:rsidRDefault="00890B95" w:rsidP="00942283">
            <w:pPr>
              <w:jc w:val="both"/>
              <w:rPr>
                <w:rFonts w:ascii="Arial MT" w:eastAsia="Arial MT" w:hAnsi="Arial MT" w:cs="Arial MT"/>
                <w:sz w:val="22"/>
                <w:szCs w:val="22"/>
              </w:rPr>
            </w:pPr>
            <w:r w:rsidRPr="00942283">
              <w:rPr>
                <w:rFonts w:ascii="Arial MT" w:eastAsia="Arial MT" w:hAnsi="Arial MT" w:cs="Arial MT"/>
                <w:sz w:val="22"/>
                <w:szCs w:val="22"/>
              </w:rPr>
              <w:t xml:space="preserve">Bidders can only quote any value lower than their previous quoted price. However, at no stage, increase in Price will be permissible. </w:t>
            </w:r>
          </w:p>
          <w:p w:rsidR="003A6800" w:rsidRPr="00942283" w:rsidRDefault="003A6800" w:rsidP="00725FDE">
            <w:pPr>
              <w:jc w:val="both"/>
              <w:rPr>
                <w:rFonts w:ascii="Arial MT" w:eastAsia="Arial MT" w:hAnsi="Arial MT" w:cs="Arial MT"/>
                <w:sz w:val="22"/>
                <w:szCs w:val="22"/>
              </w:rPr>
            </w:pPr>
          </w:p>
          <w:p w:rsidR="003A6800" w:rsidRPr="00942283" w:rsidRDefault="00890B95" w:rsidP="00942283">
            <w:pPr>
              <w:jc w:val="both"/>
              <w:rPr>
                <w:rFonts w:ascii="Arial MT" w:eastAsia="Arial MT" w:hAnsi="Arial MT" w:cs="Arial MT"/>
                <w:sz w:val="22"/>
                <w:szCs w:val="22"/>
              </w:rPr>
            </w:pPr>
            <w:r w:rsidRPr="00942283">
              <w:rPr>
                <w:rFonts w:ascii="Arial MT" w:eastAsia="Arial MT" w:hAnsi="Arial MT" w:cs="Arial MT"/>
                <w:sz w:val="22"/>
                <w:szCs w:val="22"/>
              </w:rPr>
              <w:t xml:space="preserve">At any point during Reverse Auction, bidding Price field shall remain enabled for the bidders. The reverse auction period shall be unlimited and the initial auction period (1st slot) will be of </w:t>
            </w:r>
            <w:r w:rsidRPr="00942283">
              <w:rPr>
                <w:rFonts w:ascii="Arial MT" w:eastAsia="Arial MT" w:hAnsi="Arial MT" w:cs="Arial MT"/>
                <w:b/>
                <w:bCs/>
                <w:sz w:val="22"/>
                <w:szCs w:val="22"/>
              </w:rPr>
              <w:t>thirty (30) minutes with provision of auto extension by (10) t</w:t>
            </w:r>
            <w:r w:rsidRPr="00942283">
              <w:rPr>
                <w:rFonts w:ascii="Arial MT" w:eastAsia="Arial MT" w:hAnsi="Arial MT" w:cs="Arial MT"/>
                <w:b/>
                <w:bCs/>
                <w:sz w:val="22"/>
                <w:szCs w:val="22"/>
              </w:rPr>
              <w:t>en minutes</w:t>
            </w:r>
            <w:r w:rsidRPr="00942283">
              <w:rPr>
                <w:rFonts w:ascii="Arial MT" w:eastAsia="Arial MT" w:hAnsi="Arial MT" w:cs="Arial MT"/>
                <w:sz w:val="22"/>
                <w:szCs w:val="22"/>
              </w:rPr>
              <w:t xml:space="preserve"> from the schedule/ extended closing time. If any fresh lower bid is received in last ten minutes of initial auction period or extended auction period, the auction shall get extended automatically for another 10 minutes. In case, there is no bid </w:t>
            </w:r>
            <w:r w:rsidRPr="00942283">
              <w:rPr>
                <w:rFonts w:ascii="Arial MT" w:eastAsia="Arial MT" w:hAnsi="Arial MT" w:cs="Arial MT"/>
                <w:sz w:val="22"/>
                <w:szCs w:val="22"/>
              </w:rPr>
              <w:t xml:space="preserve">received during schedule/extended slot, the auction shall get closed automatically without further extension. </w:t>
            </w:r>
          </w:p>
          <w:p w:rsidR="003A6800" w:rsidRPr="00942283" w:rsidRDefault="003A6800" w:rsidP="00942283">
            <w:pPr>
              <w:jc w:val="both"/>
              <w:rPr>
                <w:rFonts w:ascii="Arial MT" w:eastAsia="Arial MT" w:hAnsi="Arial MT" w:cs="Arial MT"/>
                <w:sz w:val="22"/>
                <w:szCs w:val="22"/>
              </w:rPr>
            </w:pPr>
          </w:p>
          <w:p w:rsidR="003A6800" w:rsidRPr="00505FDB" w:rsidRDefault="00890B95" w:rsidP="00725FDE">
            <w:pPr>
              <w:jc w:val="both"/>
              <w:rPr>
                <w:rFonts w:ascii="Arial MT" w:eastAsia="Arial MT" w:hAnsi="Arial MT" w:cs="Arial MT"/>
                <w:sz w:val="20"/>
                <w:szCs w:val="20"/>
              </w:rPr>
            </w:pPr>
            <w:r w:rsidRPr="00942283">
              <w:rPr>
                <w:rFonts w:ascii="Arial MT" w:eastAsia="Arial MT" w:hAnsi="Arial MT" w:cs="Arial MT"/>
                <w:sz w:val="22"/>
                <w:szCs w:val="22"/>
              </w:rPr>
              <w:t xml:space="preserve">(v) However, bidders are advised not to wait till the last minute or last few seconds to enter their bid during the period of e-reverse auction </w:t>
            </w:r>
            <w:r w:rsidRPr="00942283">
              <w:rPr>
                <w:rFonts w:ascii="Arial MT" w:eastAsia="Arial MT" w:hAnsi="Arial MT" w:cs="Arial MT"/>
                <w:sz w:val="22"/>
                <w:szCs w:val="22"/>
              </w:rPr>
              <w:t>to avoid complication related with internet connectivity, network problem, system crash down, power failure etc.</w:t>
            </w:r>
          </w:p>
        </w:tc>
      </w:tr>
      <w:tr w:rsidR="00E8237E" w:rsidTr="003A6800">
        <w:tc>
          <w:tcPr>
            <w:tcW w:w="567" w:type="dxa"/>
          </w:tcPr>
          <w:p w:rsidR="003A6800" w:rsidRPr="00505FDB" w:rsidRDefault="00890B95" w:rsidP="00725FDE">
            <w:pPr>
              <w:spacing w:line="360" w:lineRule="auto"/>
              <w:rPr>
                <w:rFonts w:ascii="Arial MT" w:eastAsia="Arial MT" w:hAnsi="Arial MT" w:cs="Arial MT"/>
                <w:sz w:val="20"/>
                <w:szCs w:val="20"/>
              </w:rPr>
            </w:pPr>
            <w:r w:rsidRPr="00505FDB">
              <w:rPr>
                <w:rFonts w:ascii="Arial MT" w:eastAsia="Arial MT" w:hAnsi="Arial MT" w:cs="Arial MT"/>
                <w:sz w:val="20"/>
                <w:szCs w:val="20"/>
              </w:rPr>
              <w:lastRenderedPageBreak/>
              <w:t>8</w:t>
            </w:r>
          </w:p>
        </w:tc>
        <w:tc>
          <w:tcPr>
            <w:tcW w:w="9356" w:type="dxa"/>
          </w:tcPr>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 xml:space="preserve">After conclusion of e-Reverse Auction i.e. (Closing Price in Reverse Auction will be taken as offered price by the L1 bidder), decrease in </w:t>
            </w:r>
            <w:r w:rsidR="007174CF" w:rsidRPr="00942283">
              <w:rPr>
                <w:rFonts w:ascii="Arial MT" w:eastAsia="Arial MT" w:hAnsi="Arial MT" w:cs="Arial MT"/>
                <w:sz w:val="22"/>
                <w:szCs w:val="22"/>
              </w:rPr>
              <w:t>price of</w:t>
            </w:r>
            <w:r w:rsidRPr="00942283">
              <w:rPr>
                <w:rFonts w:ascii="Arial MT" w:eastAsia="Arial MT" w:hAnsi="Arial MT" w:cs="Arial MT"/>
                <w:sz w:val="22"/>
                <w:szCs w:val="22"/>
              </w:rPr>
              <w:t xml:space="preserve"> individual </w:t>
            </w:r>
            <w:r w:rsidR="007174CF" w:rsidRPr="00942283">
              <w:rPr>
                <w:rFonts w:ascii="Arial MT" w:eastAsia="Arial MT" w:hAnsi="Arial MT" w:cs="Arial MT"/>
                <w:sz w:val="22"/>
                <w:szCs w:val="22"/>
              </w:rPr>
              <w:t>head of</w:t>
            </w:r>
            <w:r w:rsidRPr="00942283">
              <w:rPr>
                <w:rFonts w:ascii="Arial MT" w:eastAsia="Arial MT" w:hAnsi="Arial MT" w:cs="Arial MT"/>
                <w:sz w:val="22"/>
                <w:szCs w:val="22"/>
              </w:rPr>
              <w:t xml:space="preserve"> the template shall be considered proportionately on all individual line items of the respective head of the price schedule of the successful L1 </w:t>
            </w:r>
            <w:r w:rsidR="007174CF" w:rsidRPr="00942283">
              <w:rPr>
                <w:rFonts w:ascii="Arial MT" w:eastAsia="Arial MT" w:hAnsi="Arial MT" w:cs="Arial MT"/>
                <w:sz w:val="22"/>
                <w:szCs w:val="22"/>
              </w:rPr>
              <w:t>bidder.</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Any bid received at the tender wizard server end subsequent to closure of t</w:t>
            </w:r>
            <w:r w:rsidRPr="00942283">
              <w:rPr>
                <w:rFonts w:ascii="Arial MT" w:eastAsia="Arial MT" w:hAnsi="Arial MT" w:cs="Arial MT"/>
                <w:sz w:val="22"/>
                <w:szCs w:val="22"/>
              </w:rPr>
              <w:t>he e-RA shall be summarily rejected and shall not be considered as a valid bid under whatsoever circumstances. For this purpose, tender wizard server log shall prevail.</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The bidder shall not involve himself or any of his representatives in price manipulati</w:t>
            </w:r>
            <w:r w:rsidRPr="00942283">
              <w:rPr>
                <w:rFonts w:ascii="Arial MT" w:eastAsia="Arial MT" w:hAnsi="Arial MT" w:cs="Arial MT"/>
                <w:sz w:val="22"/>
                <w:szCs w:val="22"/>
              </w:rPr>
              <w:t>on of any kind directly or indirectly by communicating with other bidders.</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During Reverse Auction, If no bid is received within the specified time, OPTCL, at its discretion, may decide to close the reverse auction process/ proceed with conventional mode o</w:t>
            </w:r>
            <w:r w:rsidRPr="00942283">
              <w:rPr>
                <w:rFonts w:ascii="Arial MT" w:eastAsia="Arial MT" w:hAnsi="Arial MT" w:cs="Arial MT"/>
                <w:sz w:val="22"/>
                <w:szCs w:val="22"/>
              </w:rPr>
              <w:t>f tendering [ Evaluation of Part-II (price bid) submitted by bidders earlier].</w:t>
            </w:r>
          </w:p>
        </w:tc>
      </w:tr>
      <w:tr w:rsidR="00E8237E" w:rsidTr="003A6800">
        <w:tc>
          <w:tcPr>
            <w:tcW w:w="567" w:type="dxa"/>
          </w:tcPr>
          <w:p w:rsidR="003A6800" w:rsidRPr="00505FDB" w:rsidRDefault="00890B95" w:rsidP="00725FDE">
            <w:pPr>
              <w:spacing w:line="360" w:lineRule="auto"/>
              <w:rPr>
                <w:rFonts w:ascii="Arial MT" w:eastAsia="Arial MT" w:hAnsi="Arial MT" w:cs="Arial MT"/>
                <w:sz w:val="20"/>
                <w:szCs w:val="20"/>
              </w:rPr>
            </w:pPr>
            <w:r w:rsidRPr="00505FDB">
              <w:rPr>
                <w:rFonts w:ascii="Arial MT" w:eastAsia="Arial MT" w:hAnsi="Arial MT" w:cs="Arial MT"/>
                <w:sz w:val="20"/>
                <w:szCs w:val="20"/>
              </w:rPr>
              <w:t>9</w:t>
            </w:r>
          </w:p>
        </w:tc>
        <w:tc>
          <w:tcPr>
            <w:tcW w:w="9356" w:type="dxa"/>
          </w:tcPr>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Consequent upon completion of e-Reverse Auction, OPTCL’s decision on award of contract shall be final and binding on the bidders.</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 xml:space="preserve">OPTCL shall be at liberty to call the L1 </w:t>
            </w:r>
            <w:r w:rsidRPr="00942283">
              <w:rPr>
                <w:rFonts w:ascii="Arial MT" w:eastAsia="Arial MT" w:hAnsi="Arial MT" w:cs="Arial MT"/>
                <w:sz w:val="22"/>
                <w:szCs w:val="22"/>
              </w:rPr>
              <w:t>bidder for further process/ negotiation and also at liberty to cancel the e-reverse auction process/ re-tender at any time, without assigning any reason thereof. OPTCL can decide to reschedule or cancel any reverse auction: the bidders shall be informed ac</w:t>
            </w:r>
            <w:r w:rsidRPr="00942283">
              <w:rPr>
                <w:rFonts w:ascii="Arial MT" w:eastAsia="Arial MT" w:hAnsi="Arial MT" w:cs="Arial MT"/>
                <w:sz w:val="22"/>
                <w:szCs w:val="22"/>
              </w:rPr>
              <w:t>cordingly.</w:t>
            </w:r>
          </w:p>
          <w:p w:rsidR="003A6800" w:rsidRPr="00942283" w:rsidRDefault="003A6800" w:rsidP="00725FDE">
            <w:pPr>
              <w:jc w:val="both"/>
              <w:rPr>
                <w:rFonts w:ascii="Arial MT" w:eastAsia="Arial MT" w:hAnsi="Arial MT" w:cs="Arial MT"/>
                <w:sz w:val="22"/>
                <w:szCs w:val="22"/>
              </w:rPr>
            </w:pPr>
          </w:p>
          <w:p w:rsidR="003A6800" w:rsidRPr="00942283" w:rsidRDefault="00890B95" w:rsidP="00725FDE">
            <w:pPr>
              <w:jc w:val="both"/>
              <w:rPr>
                <w:rFonts w:ascii="Arial MT" w:eastAsia="Arial MT" w:hAnsi="Arial MT" w:cs="Arial MT"/>
                <w:sz w:val="22"/>
                <w:szCs w:val="22"/>
              </w:rPr>
            </w:pPr>
            <w:r w:rsidRPr="00942283">
              <w:rPr>
                <w:rFonts w:ascii="Arial MT" w:eastAsia="Arial MT" w:hAnsi="Arial MT" w:cs="Arial MT"/>
                <w:sz w:val="22"/>
                <w:szCs w:val="22"/>
              </w:rPr>
              <w:t xml:space="preserve">OPTCL/ Service Provider shall not have any liability to bidders for any interruption or delay in access to the e-Tender site/ Reverse Auction link irrespective of the cause. </w:t>
            </w:r>
          </w:p>
        </w:tc>
      </w:tr>
    </w:tbl>
    <w:p w:rsidR="003A6800" w:rsidRPr="00505FDB" w:rsidRDefault="003A6800" w:rsidP="003A6800">
      <w:pPr>
        <w:widowControl w:val="0"/>
        <w:autoSpaceDE w:val="0"/>
        <w:autoSpaceDN w:val="0"/>
        <w:spacing w:before="93"/>
        <w:ind w:right="45" w:firstLine="720"/>
        <w:rPr>
          <w:rFonts w:ascii="Arial MT" w:eastAsia="Arial MT" w:hAnsi="Arial MT" w:cs="Arial MT"/>
          <w:sz w:val="20"/>
          <w:szCs w:val="22"/>
        </w:rPr>
      </w:pPr>
    </w:p>
    <w:p w:rsidR="00E11E31" w:rsidRPr="00505FDB" w:rsidRDefault="00E11E31">
      <w:pPr>
        <w:widowControl w:val="0"/>
        <w:autoSpaceDE w:val="0"/>
        <w:autoSpaceDN w:val="0"/>
        <w:rPr>
          <w:rFonts w:ascii="Arial MT" w:eastAsia="Arial MT" w:hAnsi="Arial MT" w:cs="Arial MT"/>
          <w:sz w:val="20"/>
          <w:szCs w:val="22"/>
        </w:rPr>
      </w:pPr>
    </w:p>
    <w:p w:rsidR="00E11E31" w:rsidRPr="00505FDB" w:rsidRDefault="00E11E31">
      <w:pPr>
        <w:widowControl w:val="0"/>
        <w:autoSpaceDE w:val="0"/>
        <w:autoSpaceDN w:val="0"/>
        <w:rPr>
          <w:rFonts w:ascii="Arial MT" w:eastAsia="Arial MT" w:hAnsi="Arial MT" w:cs="Arial MT"/>
          <w:sz w:val="20"/>
          <w:szCs w:val="22"/>
        </w:rPr>
      </w:pPr>
    </w:p>
    <w:p w:rsidR="00E11E31" w:rsidRPr="00505FDB" w:rsidRDefault="00E11E31">
      <w:pPr>
        <w:widowControl w:val="0"/>
        <w:autoSpaceDE w:val="0"/>
        <w:autoSpaceDN w:val="0"/>
        <w:rPr>
          <w:rFonts w:ascii="Arial MT" w:eastAsia="Arial MT" w:hAnsi="Arial MT" w:cs="Arial MT"/>
          <w:sz w:val="20"/>
          <w:szCs w:val="22"/>
        </w:rPr>
      </w:pPr>
    </w:p>
    <w:p w:rsidR="00E11E31" w:rsidRPr="00505FDB" w:rsidRDefault="00E11E31">
      <w:pPr>
        <w:widowControl w:val="0"/>
        <w:autoSpaceDE w:val="0"/>
        <w:autoSpaceDN w:val="0"/>
        <w:rPr>
          <w:rFonts w:ascii="Arial MT" w:eastAsia="Arial MT" w:hAnsi="Arial MT" w:cs="Arial MT"/>
          <w:sz w:val="20"/>
          <w:szCs w:val="22"/>
        </w:rPr>
      </w:pPr>
    </w:p>
    <w:p w:rsidR="00E11E31" w:rsidRPr="00505FDB" w:rsidRDefault="00E11E31">
      <w:pPr>
        <w:widowControl w:val="0"/>
        <w:autoSpaceDE w:val="0"/>
        <w:autoSpaceDN w:val="0"/>
        <w:spacing w:before="10"/>
        <w:rPr>
          <w:rFonts w:ascii="Arial MT" w:eastAsia="Arial MT" w:hAnsi="Arial MT" w:cs="Arial MT"/>
          <w:szCs w:val="22"/>
        </w:rPr>
      </w:pPr>
    </w:p>
    <w:sectPr w:rsidR="00E11E31" w:rsidRPr="00505FDB">
      <w:footerReference w:type="default" r:id="rId10"/>
      <w:type w:val="continuous"/>
      <w:pgSz w:w="11910" w:h="16840"/>
      <w:pgMar w:top="620" w:right="820" w:bottom="280" w:left="9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B95" w:rsidRDefault="00890B95">
      <w:r>
        <w:separator/>
      </w:r>
    </w:p>
  </w:endnote>
  <w:endnote w:type="continuationSeparator" w:id="0">
    <w:p w:rsidR="00890B95" w:rsidRDefault="0089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ans-serif">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rif">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97C" w:rsidRPr="0091150E" w:rsidRDefault="00890B95" w:rsidP="008F597C">
    <w:pPr>
      <w:spacing w:before="93"/>
      <w:ind w:right="471"/>
      <w:rPr>
        <w:sz w:val="20"/>
        <w:szCs w:val="20"/>
      </w:rPr>
    </w:pPr>
    <w:r w:rsidRPr="008F597C">
      <w:rPr>
        <w:rFonts w:ascii="Palatino Linotype"/>
        <w:sz w:val="20"/>
        <w:szCs w:val="20"/>
      </w:rPr>
      <w:t>Vol-I- Annexure-B</w:t>
    </w:r>
    <w:r w:rsidRPr="008F597C">
      <w:rPr>
        <w:rFonts w:ascii="Palatino Linotype"/>
        <w:spacing w:val="-2"/>
        <w:sz w:val="20"/>
        <w:szCs w:val="20"/>
      </w:rPr>
      <w:t xml:space="preserve"> </w:t>
    </w:r>
    <w:r w:rsidRPr="008F597C">
      <w:rPr>
        <w:rFonts w:ascii="Palatino Linotype"/>
        <w:sz w:val="20"/>
        <w:szCs w:val="20"/>
      </w:rPr>
      <w:t>(BDS)-</w:t>
    </w:r>
    <w:r w:rsidR="0091150E">
      <w:rPr>
        <w:rFonts w:ascii="Palatino Linotype"/>
        <w:sz w:val="20"/>
        <w:szCs w:val="20"/>
      </w:rPr>
      <w:t xml:space="preserve">Business Rule of </w:t>
    </w:r>
    <w:r w:rsidRPr="008F597C">
      <w:rPr>
        <w:rFonts w:ascii="Arial"/>
        <w:bCs/>
        <w:sz w:val="20"/>
        <w:szCs w:val="20"/>
      </w:rPr>
      <w:t>e-Reverse</w:t>
    </w:r>
    <w:r w:rsidRPr="008F597C">
      <w:rPr>
        <w:rFonts w:ascii="Arial"/>
        <w:bCs/>
        <w:spacing w:val="-3"/>
        <w:sz w:val="20"/>
        <w:szCs w:val="20"/>
      </w:rPr>
      <w:t xml:space="preserve"> </w:t>
    </w:r>
    <w:r w:rsidRPr="008F597C">
      <w:rPr>
        <w:rFonts w:ascii="Arial"/>
        <w:bCs/>
        <w:sz w:val="20"/>
        <w:szCs w:val="20"/>
      </w:rPr>
      <w:t>Auction</w:t>
    </w:r>
    <w:r w:rsidRPr="008F597C">
      <w:rPr>
        <w:rFonts w:ascii="Arial"/>
        <w:bCs/>
        <w:spacing w:val="-5"/>
        <w:sz w:val="20"/>
        <w:szCs w:val="20"/>
      </w:rPr>
      <w:t xml:space="preserve"> </w:t>
    </w:r>
    <w:r w:rsidRPr="008F597C">
      <w:rPr>
        <w:rFonts w:ascii="Arial"/>
        <w:bCs/>
        <w:sz w:val="20"/>
        <w:szCs w:val="20"/>
      </w:rPr>
      <w:t>(e-RA)</w:t>
    </w:r>
    <w:r w:rsidRPr="008F597C">
      <w:rPr>
        <w:color w:val="4F81BD" w:themeColor="accent1"/>
        <w:sz w:val="20"/>
        <w:szCs w:val="20"/>
      </w:rPr>
      <w:t xml:space="preserve"> </w:t>
    </w:r>
    <w:r>
      <w:rPr>
        <w:color w:val="4F81BD" w:themeColor="accent1"/>
        <w:sz w:val="20"/>
        <w:szCs w:val="20"/>
      </w:rPr>
      <w:t xml:space="preserve">                                      </w:t>
    </w:r>
    <w:r w:rsidRPr="0091150E">
      <w:rPr>
        <w:sz w:val="20"/>
        <w:szCs w:val="20"/>
      </w:rPr>
      <w:t xml:space="preserve">Page </w:t>
    </w:r>
    <w:r w:rsidRPr="0091150E">
      <w:rPr>
        <w:sz w:val="20"/>
        <w:szCs w:val="20"/>
      </w:rPr>
      <w:fldChar w:fldCharType="begin"/>
    </w:r>
    <w:r w:rsidRPr="0091150E">
      <w:rPr>
        <w:sz w:val="20"/>
        <w:szCs w:val="20"/>
      </w:rPr>
      <w:instrText xml:space="preserve"> PAGE  \* Arabic  \* MERGEFORMAT </w:instrText>
    </w:r>
    <w:r w:rsidRPr="0091150E">
      <w:rPr>
        <w:sz w:val="20"/>
        <w:szCs w:val="20"/>
      </w:rPr>
      <w:fldChar w:fldCharType="separate"/>
    </w:r>
    <w:r w:rsidR="00165149">
      <w:rPr>
        <w:noProof/>
        <w:sz w:val="20"/>
        <w:szCs w:val="20"/>
      </w:rPr>
      <w:t>1</w:t>
    </w:r>
    <w:r w:rsidRPr="0091150E">
      <w:rPr>
        <w:sz w:val="20"/>
        <w:szCs w:val="20"/>
      </w:rPr>
      <w:fldChar w:fldCharType="end"/>
    </w:r>
    <w:r w:rsidRPr="0091150E">
      <w:rPr>
        <w:sz w:val="20"/>
        <w:szCs w:val="20"/>
      </w:rPr>
      <w:t xml:space="preserve"> of </w:t>
    </w:r>
    <w:r w:rsidRPr="0091150E">
      <w:rPr>
        <w:sz w:val="20"/>
        <w:szCs w:val="20"/>
      </w:rPr>
      <w:fldChar w:fldCharType="begin"/>
    </w:r>
    <w:r w:rsidRPr="0091150E">
      <w:rPr>
        <w:sz w:val="20"/>
        <w:szCs w:val="20"/>
      </w:rPr>
      <w:instrText xml:space="preserve"> NUMPAGES  \* Arabic  \* MERGEFORMAT </w:instrText>
    </w:r>
    <w:r w:rsidRPr="0091150E">
      <w:rPr>
        <w:sz w:val="20"/>
        <w:szCs w:val="20"/>
      </w:rPr>
      <w:fldChar w:fldCharType="separate"/>
    </w:r>
    <w:r w:rsidR="00165149">
      <w:rPr>
        <w:noProof/>
        <w:sz w:val="20"/>
        <w:szCs w:val="20"/>
      </w:rPr>
      <w:t>3</w:t>
    </w:r>
    <w:r w:rsidRPr="0091150E">
      <w:rPr>
        <w:sz w:val="20"/>
        <w:szCs w:val="20"/>
      </w:rPr>
      <w:fldChar w:fldCharType="end"/>
    </w:r>
  </w:p>
  <w:p w:rsidR="008F597C" w:rsidRDefault="008F59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B95" w:rsidRDefault="00890B95">
      <w:r>
        <w:separator/>
      </w:r>
    </w:p>
  </w:footnote>
  <w:footnote w:type="continuationSeparator" w:id="0">
    <w:p w:rsidR="00890B95" w:rsidRDefault="00890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12186D"/>
    <w:multiLevelType w:val="hybridMultilevel"/>
    <w:tmpl w:val="47F4DAF8"/>
    <w:lvl w:ilvl="0" w:tplc="FC74704C">
      <w:start w:val="1"/>
      <w:numFmt w:val="upperLetter"/>
      <w:lvlText w:val="(%1)"/>
      <w:lvlJc w:val="left"/>
      <w:pPr>
        <w:ind w:left="820" w:hanging="721"/>
        <w:jc w:val="right"/>
      </w:pPr>
      <w:rPr>
        <w:rFonts w:ascii="Arial MT" w:eastAsia="Arial MT" w:hAnsi="Arial MT" w:cs="Arial MT" w:hint="default"/>
        <w:strike w:val="0"/>
        <w:spacing w:val="-1"/>
        <w:w w:val="100"/>
        <w:sz w:val="22"/>
        <w:szCs w:val="22"/>
        <w:lang w:val="en-US" w:eastAsia="en-US" w:bidi="ar-SA"/>
      </w:rPr>
    </w:lvl>
    <w:lvl w:ilvl="1" w:tplc="AC7A39DC">
      <w:start w:val="1"/>
      <w:numFmt w:val="lowerLetter"/>
      <w:lvlText w:val="%2)"/>
      <w:lvlJc w:val="left"/>
      <w:pPr>
        <w:ind w:left="1180" w:hanging="360"/>
        <w:jc w:val="left"/>
      </w:pPr>
      <w:rPr>
        <w:rFonts w:ascii="Cambria" w:eastAsia="Cambria" w:hAnsi="Cambria" w:cs="Cambria" w:hint="default"/>
        <w:b/>
        <w:bCs/>
        <w:color w:val="0000FF"/>
        <w:w w:val="88"/>
        <w:sz w:val="24"/>
        <w:szCs w:val="24"/>
        <w:lang w:val="en-US" w:eastAsia="en-US" w:bidi="ar-SA"/>
      </w:rPr>
    </w:lvl>
    <w:lvl w:ilvl="2" w:tplc="151E7E94">
      <w:numFmt w:val="bullet"/>
      <w:lvlText w:val="•"/>
      <w:lvlJc w:val="left"/>
      <w:pPr>
        <w:ind w:left="2171" w:hanging="360"/>
      </w:pPr>
      <w:rPr>
        <w:rFonts w:hint="default"/>
        <w:lang w:val="en-US" w:eastAsia="en-US" w:bidi="ar-SA"/>
      </w:rPr>
    </w:lvl>
    <w:lvl w:ilvl="3" w:tplc="6C742E04">
      <w:numFmt w:val="bullet"/>
      <w:lvlText w:val="•"/>
      <w:lvlJc w:val="left"/>
      <w:pPr>
        <w:ind w:left="3163" w:hanging="360"/>
      </w:pPr>
      <w:rPr>
        <w:rFonts w:hint="default"/>
        <w:lang w:val="en-US" w:eastAsia="en-US" w:bidi="ar-SA"/>
      </w:rPr>
    </w:lvl>
    <w:lvl w:ilvl="4" w:tplc="CD4C6FAC">
      <w:numFmt w:val="bullet"/>
      <w:lvlText w:val="•"/>
      <w:lvlJc w:val="left"/>
      <w:pPr>
        <w:ind w:left="4155" w:hanging="360"/>
      </w:pPr>
      <w:rPr>
        <w:rFonts w:hint="default"/>
        <w:lang w:val="en-US" w:eastAsia="en-US" w:bidi="ar-SA"/>
      </w:rPr>
    </w:lvl>
    <w:lvl w:ilvl="5" w:tplc="729E7A1C">
      <w:numFmt w:val="bullet"/>
      <w:lvlText w:val="•"/>
      <w:lvlJc w:val="left"/>
      <w:pPr>
        <w:ind w:left="5147" w:hanging="360"/>
      </w:pPr>
      <w:rPr>
        <w:rFonts w:hint="default"/>
        <w:lang w:val="en-US" w:eastAsia="en-US" w:bidi="ar-SA"/>
      </w:rPr>
    </w:lvl>
    <w:lvl w:ilvl="6" w:tplc="F386DFC6">
      <w:numFmt w:val="bullet"/>
      <w:lvlText w:val="•"/>
      <w:lvlJc w:val="left"/>
      <w:pPr>
        <w:ind w:left="6139" w:hanging="360"/>
      </w:pPr>
      <w:rPr>
        <w:rFonts w:hint="default"/>
        <w:lang w:val="en-US" w:eastAsia="en-US" w:bidi="ar-SA"/>
      </w:rPr>
    </w:lvl>
    <w:lvl w:ilvl="7" w:tplc="32DEFB18">
      <w:numFmt w:val="bullet"/>
      <w:lvlText w:val="•"/>
      <w:lvlJc w:val="left"/>
      <w:pPr>
        <w:ind w:left="7130" w:hanging="360"/>
      </w:pPr>
      <w:rPr>
        <w:rFonts w:hint="default"/>
        <w:lang w:val="en-US" w:eastAsia="en-US" w:bidi="ar-SA"/>
      </w:rPr>
    </w:lvl>
    <w:lvl w:ilvl="8" w:tplc="76FC0C5A">
      <w:numFmt w:val="bullet"/>
      <w:lvlText w:val="•"/>
      <w:lvlJc w:val="left"/>
      <w:pPr>
        <w:ind w:left="8122"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237E"/>
    <w:rsid w:val="00165149"/>
    <w:rsid w:val="003A6800"/>
    <w:rsid w:val="003B7389"/>
    <w:rsid w:val="0045675A"/>
    <w:rsid w:val="00505FDB"/>
    <w:rsid w:val="00510265"/>
    <w:rsid w:val="0064473C"/>
    <w:rsid w:val="006957EC"/>
    <w:rsid w:val="006E367C"/>
    <w:rsid w:val="007174CF"/>
    <w:rsid w:val="00725FDE"/>
    <w:rsid w:val="008222D2"/>
    <w:rsid w:val="00890B95"/>
    <w:rsid w:val="008A5CCD"/>
    <w:rsid w:val="008C7F9B"/>
    <w:rsid w:val="008F597C"/>
    <w:rsid w:val="0091150E"/>
    <w:rsid w:val="00942283"/>
    <w:rsid w:val="009F73EA"/>
    <w:rsid w:val="00B31E1F"/>
    <w:rsid w:val="00DC6582"/>
    <w:rsid w:val="00E11E31"/>
    <w:rsid w:val="00E8237E"/>
    <w:rsid w:val="00FC19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96B4C3-3DF7-4DB2-8FA2-1CF0CF503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sans-serif" w:eastAsia="sans-serif" w:hAnsi="sans-serif" w:cs="sans-serif"/>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Arial" w:eastAsia="Arial" w:hAnsi="Arial" w:cs="Arial"/>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style>
  <w:style w:type="paragraph" w:customStyle="1" w:styleId="pMsoNormal">
    <w:name w:val="p_MsoNormal"/>
    <w:basedOn w:val="Normal"/>
    <w:rPr>
      <w:rFonts w:ascii="Arial" w:eastAsia="Arial" w:hAnsi="Arial" w:cs="Arial"/>
    </w:rPr>
  </w:style>
  <w:style w:type="character" w:customStyle="1" w:styleId="alink">
    <w:name w:val="a_link"/>
    <w:basedOn w:val="DefaultParagraphFont"/>
    <w:rPr>
      <w:color w:val="0000FF"/>
    </w:rPr>
  </w:style>
  <w:style w:type="table" w:customStyle="1" w:styleId="MsoTableGrid0">
    <w:name w:val="MsoTableGrid"/>
    <w:basedOn w:val="TableNormal"/>
    <w:tblPr>
      <w:tblInd w:w="0" w:type="dxa"/>
      <w:tblCellMar>
        <w:top w:w="0" w:type="dxa"/>
        <w:left w:w="108" w:type="dxa"/>
        <w:bottom w:w="0" w:type="dxa"/>
        <w:right w:w="108" w:type="dxa"/>
      </w:tblCellMar>
    </w:tblPr>
  </w:style>
  <w:style w:type="table" w:customStyle="1" w:styleId="MsoTableGrid00">
    <w:name w:val="MsoTableGrid_0"/>
    <w:basedOn w:val="TableNormal"/>
    <w:tblPr>
      <w:tblInd w:w="0" w:type="dxa"/>
      <w:tblCellMar>
        <w:top w:w="0" w:type="dxa"/>
        <w:left w:w="108" w:type="dxa"/>
        <w:bottom w:w="0" w:type="dxa"/>
        <w:right w:w="108" w:type="dxa"/>
      </w:tblCellMar>
    </w:tblPr>
  </w:style>
  <w:style w:type="table" w:customStyle="1" w:styleId="MsoTableGrid000">
    <w:name w:val="MsoTableGrid_0_0"/>
    <w:basedOn w:val="TableNormal"/>
    <w:tblPr>
      <w:tblInd w:w="0" w:type="dxa"/>
      <w:tblCellMar>
        <w:top w:w="0" w:type="dxa"/>
        <w:left w:w="108" w:type="dxa"/>
        <w:bottom w:w="0" w:type="dxa"/>
        <w:right w:w="108" w:type="dxa"/>
      </w:tblCellMar>
    </w:tblPr>
  </w:style>
  <w:style w:type="table" w:customStyle="1" w:styleId="MsoTableGrid0000">
    <w:name w:val="MsoTableGrid_0_0_0"/>
    <w:basedOn w:val="TableNormal"/>
    <w:tblPr>
      <w:tblInd w:w="0" w:type="dxa"/>
      <w:tblCellMar>
        <w:top w:w="0" w:type="dxa"/>
        <w:left w:w="108" w:type="dxa"/>
        <w:bottom w:w="0" w:type="dxa"/>
        <w:right w:w="108" w:type="dxa"/>
      </w:tblCellMar>
    </w:tblPr>
  </w:style>
  <w:style w:type="paragraph" w:styleId="Footer">
    <w:name w:val="footer"/>
    <w:basedOn w:val="Normal"/>
    <w:link w:val="FooterChar"/>
    <w:uiPriority w:val="99"/>
    <w:unhideWhenUsed/>
    <w:rsid w:val="008F597C"/>
    <w:pPr>
      <w:widowControl w:val="0"/>
      <w:tabs>
        <w:tab w:val="center" w:pos="4513"/>
        <w:tab w:val="right" w:pos="9026"/>
      </w:tabs>
      <w:autoSpaceDE w:val="0"/>
      <w:autoSpaceDN w:val="0"/>
    </w:pPr>
    <w:rPr>
      <w:rFonts w:ascii="Arial MT" w:eastAsia="Arial MT" w:hAnsi="Arial MT" w:cs="Arial MT"/>
      <w:sz w:val="22"/>
      <w:szCs w:val="22"/>
    </w:rPr>
  </w:style>
  <w:style w:type="character" w:customStyle="1" w:styleId="FooterChar">
    <w:name w:val="Footer Char"/>
    <w:basedOn w:val="DefaultParagraphFont"/>
    <w:link w:val="Footer"/>
    <w:uiPriority w:val="99"/>
    <w:rsid w:val="008F597C"/>
    <w:rPr>
      <w:rFonts w:ascii="Arial MT" w:eastAsia="Arial MT" w:hAnsi="Arial MT" w:cs="Arial MT"/>
      <w:sz w:val="22"/>
      <w:szCs w:val="22"/>
    </w:rPr>
  </w:style>
  <w:style w:type="table" w:styleId="TableGrid">
    <w:name w:val="Table Grid"/>
    <w:basedOn w:val="TableNormal"/>
    <w:uiPriority w:val="59"/>
    <w:qFormat/>
    <w:rsid w:val="003A6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1273</Words>
  <Characters>7260</Characters>
  <Application>Microsoft Office Word</Application>
  <DocSecurity>0</DocSecurity>
  <Lines>60</Lines>
  <Paragraphs>17</Paragraphs>
  <ScaleCrop>false</ScaleCrop>
  <Company/>
  <LinksUpToDate>false</LinksUpToDate>
  <CharactersWithSpaces>8516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cp:lastModifiedBy>OPTCL</cp:lastModifiedBy>
  <cp:revision>1</cp:revision>
  <dcterms:created xsi:type="dcterms:W3CDTF">2026-02-06T08:03:00Z</dcterms:created>
  <dcterms:modified xsi:type="dcterms:W3CDTF">2026-02-06T08:03:00Z</dcterms:modified>
</cp:coreProperties>
</file>